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4252" w:rsidRPr="00217677" w:rsidRDefault="00217677">
      <w:pPr>
        <w:autoSpaceDE w:val="0"/>
        <w:autoSpaceDN w:val="0"/>
        <w:spacing w:after="0" w:line="230" w:lineRule="auto"/>
        <w:rPr>
          <w:lang w:val="ru-RU"/>
        </w:rPr>
      </w:pPr>
      <w:r w:rsidRPr="00217677">
        <w:rPr>
          <w:rFonts w:ascii="Times New Roman" w:eastAsia="Times New Roman" w:hAnsi="Times New Roman"/>
          <w:b/>
          <w:color w:val="000000"/>
          <w:sz w:val="24"/>
          <w:lang w:val="ru-RU"/>
        </w:rPr>
        <w:t>ПОЯСНИТЕЛЬНАЯ ЗАПИСКА</w:t>
      </w:r>
    </w:p>
    <w:p w:rsidR="005E4252" w:rsidRPr="00217677" w:rsidRDefault="00217677" w:rsidP="00615E81">
      <w:pPr>
        <w:autoSpaceDE w:val="0"/>
        <w:autoSpaceDN w:val="0"/>
        <w:spacing w:before="346" w:after="0" w:line="281" w:lineRule="auto"/>
        <w:ind w:firstLine="180"/>
        <w:jc w:val="both"/>
        <w:rPr>
          <w:lang w:val="ru-RU"/>
        </w:rPr>
      </w:pP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 xml:space="preserve">Рабочая программа учебного предмета «Литературное чтение» для обучающихся 1 класса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— ФГОС НОО), а также ориентирована на целевые </w:t>
      </w:r>
      <w:r w:rsidRPr="00217677">
        <w:rPr>
          <w:lang w:val="ru-RU"/>
        </w:rPr>
        <w:br/>
      </w: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 xml:space="preserve">приоритеты духовно-нравственного развития, воспитания и социализации обучающихся, </w:t>
      </w:r>
      <w:r w:rsidRPr="00217677">
        <w:rPr>
          <w:lang w:val="ru-RU"/>
        </w:rPr>
        <w:br/>
      </w: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сформулированные в Примерной программе воспитания.</w:t>
      </w:r>
    </w:p>
    <w:p w:rsidR="005E4252" w:rsidRPr="00217677" w:rsidRDefault="00217677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217677">
        <w:rPr>
          <w:rFonts w:ascii="Times New Roman" w:eastAsia="Times New Roman" w:hAnsi="Times New Roman"/>
          <w:b/>
          <w:color w:val="000000"/>
          <w:sz w:val="24"/>
          <w:lang w:val="ru-RU"/>
        </w:rPr>
        <w:t>ОБЩАЯ ХАРАКТЕРИСТИКА УЧЕБНОГО ПРЕДМЕТА "ЛИТЕРАТУРНОЕ ЧТЕНИЕ"</w:t>
      </w:r>
    </w:p>
    <w:p w:rsidR="005E4252" w:rsidRPr="00217677" w:rsidRDefault="00217677" w:rsidP="00615E81">
      <w:pPr>
        <w:autoSpaceDE w:val="0"/>
        <w:autoSpaceDN w:val="0"/>
        <w:spacing w:before="192" w:after="0" w:line="286" w:lineRule="auto"/>
        <w:ind w:right="144" w:firstLine="180"/>
        <w:jc w:val="both"/>
        <w:rPr>
          <w:lang w:val="ru-RU"/>
        </w:rPr>
      </w:pP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«Литературное чтение» — один из ведущих предметов начальной школы,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младших школьников. Курс «Литературное чтение» призван ввести ребёнка в мир художественной литературы, обеспечить формирование навыков смыслового 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младшего школьника, реализацию творческих способностей обучающегося, а также на обеспечение преемственности в изучении систематического курса литературы.</w:t>
      </w:r>
    </w:p>
    <w:p w:rsidR="005E4252" w:rsidRPr="00217677" w:rsidRDefault="00217677" w:rsidP="00615E81">
      <w:pPr>
        <w:autoSpaceDE w:val="0"/>
        <w:autoSpaceDN w:val="0"/>
        <w:spacing w:before="70" w:after="0" w:line="271" w:lineRule="auto"/>
        <w:ind w:right="144" w:firstLine="180"/>
        <w:jc w:val="both"/>
        <w:rPr>
          <w:lang w:val="ru-RU"/>
        </w:rPr>
      </w:pP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Содержание учебного предмета «Литературное чтение» раскрывает следующие направления литературного образования младшего школьника: речевая и читательская деятельности, круг чтения, творческая деятельность.</w:t>
      </w:r>
    </w:p>
    <w:p w:rsidR="005E4252" w:rsidRPr="00217677" w:rsidRDefault="00217677" w:rsidP="00615E81">
      <w:pPr>
        <w:autoSpaceDE w:val="0"/>
        <w:autoSpaceDN w:val="0"/>
        <w:spacing w:before="70" w:after="0" w:line="288" w:lineRule="auto"/>
        <w:ind w:firstLine="180"/>
        <w:jc w:val="both"/>
        <w:rPr>
          <w:lang w:val="ru-RU"/>
        </w:rPr>
      </w:pP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 xml:space="preserve">В основу отбора произведений положены </w:t>
      </w:r>
      <w:proofErr w:type="spellStart"/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общедидактические</w:t>
      </w:r>
      <w:proofErr w:type="spellEnd"/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 xml:space="preserve"> принципы обучения:  соответствие возрастным  возможностям и особенностям восприятия младшим школьником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</w:t>
      </w:r>
      <w:r w:rsidRPr="00217677">
        <w:rPr>
          <w:lang w:val="ru-RU"/>
        </w:rPr>
        <w:br/>
      </w: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 xml:space="preserve">представителей мировой детской литературы; влияние прослушанного (прочитанного) произведения на эмоционально-эстетическое развитие обучающегося, на совершенствование его творческих способностей. При отборе произведений для слушания и чтения учитывались преемственные связи с дошкольным опытом знакомства с произведениями фольклора, художественными произведениями детской литературы, а также перспективы изучения предмета «Литература» в основной школе. Важным принципом отбора содержания предмета «Литературное чтение» является представленность разных жанров, видов и стилей произведений, обеспечивающих формирование функциональной </w:t>
      </w:r>
      <w:proofErr w:type="gramStart"/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литературной  грамотности</w:t>
      </w:r>
      <w:proofErr w:type="gramEnd"/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 xml:space="preserve">  младшего  школьника, а также возможность достижения </w:t>
      </w:r>
      <w:proofErr w:type="spellStart"/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метапредметных</w:t>
      </w:r>
      <w:proofErr w:type="spellEnd"/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 xml:space="preserve"> результатов, способности обучающегося воспринимать различные учебные тексты при изучении других предметов учебного плана начальной школы.</w:t>
      </w:r>
    </w:p>
    <w:p w:rsidR="005E4252" w:rsidRPr="00217677" w:rsidRDefault="00217677" w:rsidP="00615E81">
      <w:pPr>
        <w:tabs>
          <w:tab w:val="left" w:pos="180"/>
        </w:tabs>
        <w:autoSpaceDE w:val="0"/>
        <w:autoSpaceDN w:val="0"/>
        <w:spacing w:before="70" w:after="0" w:line="262" w:lineRule="auto"/>
        <w:jc w:val="both"/>
        <w:rPr>
          <w:lang w:val="ru-RU"/>
        </w:rPr>
      </w:pPr>
      <w:r w:rsidRPr="00217677">
        <w:rPr>
          <w:lang w:val="ru-RU"/>
        </w:rPr>
        <w:tab/>
      </w: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 xml:space="preserve">Планируемые результаты включают личностные, </w:t>
      </w:r>
      <w:proofErr w:type="spellStart"/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метапредметные</w:t>
      </w:r>
      <w:proofErr w:type="spellEnd"/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 xml:space="preserve"> результаты за период обучения, а также предметные достижения младшего школьника за каждый год обучения в начальной школе.</w:t>
      </w:r>
    </w:p>
    <w:p w:rsidR="005E4252" w:rsidRPr="00217677" w:rsidRDefault="00217677" w:rsidP="00615E81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  <w:jc w:val="both"/>
        <w:rPr>
          <w:lang w:val="ru-RU"/>
        </w:rPr>
      </w:pPr>
      <w:r w:rsidRPr="00217677">
        <w:rPr>
          <w:lang w:val="ru-RU"/>
        </w:rPr>
        <w:tab/>
      </w: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5E4252" w:rsidRPr="00217677" w:rsidRDefault="00217677" w:rsidP="00615E81">
      <w:pPr>
        <w:autoSpaceDE w:val="0"/>
        <w:autoSpaceDN w:val="0"/>
        <w:spacing w:before="70" w:after="0" w:line="281" w:lineRule="auto"/>
        <w:ind w:right="144" w:firstLine="180"/>
        <w:jc w:val="both"/>
        <w:rPr>
          <w:lang w:val="ru-RU"/>
        </w:rPr>
      </w:pPr>
      <w:proofErr w:type="gramStart"/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Освоение  программы</w:t>
      </w:r>
      <w:proofErr w:type="gramEnd"/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 xml:space="preserve">  по  предмету  «Литературное  чтение» в 1 классе начинается вводным интегрированным курсом «Обучение грамоте» (180 ч.: 100 ч. предмета «Русский язык» и 80 ч. предмета «Литературное чтение»). После периода обучения грамоте начинается раздельное изучение предметов «Русский язык» и «Литературное чтение», на курс «Литературное чтение» в 1 классе отводится не менее 10 учебных недель, суммарно 132 часа</w:t>
      </w:r>
    </w:p>
    <w:p w:rsidR="005E4252" w:rsidRPr="00217677" w:rsidRDefault="005E4252">
      <w:pPr>
        <w:rPr>
          <w:lang w:val="ru-RU"/>
        </w:rPr>
        <w:sectPr w:rsidR="005E4252" w:rsidRPr="00217677">
          <w:pgSz w:w="11900" w:h="16840"/>
          <w:pgMar w:top="298" w:right="650" w:bottom="504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5E4252" w:rsidRPr="00217677" w:rsidRDefault="005E4252">
      <w:pPr>
        <w:autoSpaceDE w:val="0"/>
        <w:autoSpaceDN w:val="0"/>
        <w:spacing w:after="78" w:line="220" w:lineRule="exact"/>
        <w:rPr>
          <w:lang w:val="ru-RU"/>
        </w:rPr>
      </w:pPr>
    </w:p>
    <w:p w:rsidR="005E4252" w:rsidRPr="00217677" w:rsidRDefault="00217677">
      <w:pPr>
        <w:autoSpaceDE w:val="0"/>
        <w:autoSpaceDN w:val="0"/>
        <w:spacing w:after="0" w:line="230" w:lineRule="auto"/>
        <w:ind w:left="180"/>
        <w:rPr>
          <w:lang w:val="ru-RU"/>
        </w:rPr>
      </w:pPr>
      <w:r w:rsidRPr="00217677">
        <w:rPr>
          <w:rFonts w:ascii="Times New Roman" w:eastAsia="Times New Roman" w:hAnsi="Times New Roman"/>
          <w:b/>
          <w:color w:val="000000"/>
          <w:sz w:val="24"/>
          <w:lang w:val="ru-RU"/>
        </w:rPr>
        <w:t>ЦЕЛИ ИЗУЧЕНИЯ УЧЕБНОГО ПРЕДМЕТА "ЛИТЕРАТУРНОЕ ЧТЕНИЕ"</w:t>
      </w:r>
    </w:p>
    <w:p w:rsidR="005E4252" w:rsidRPr="00217677" w:rsidRDefault="00217677" w:rsidP="00615E81">
      <w:pPr>
        <w:autoSpaceDE w:val="0"/>
        <w:autoSpaceDN w:val="0"/>
        <w:spacing w:before="190" w:after="0" w:line="286" w:lineRule="auto"/>
        <w:ind w:right="288" w:firstLine="180"/>
        <w:jc w:val="both"/>
        <w:rPr>
          <w:lang w:val="ru-RU"/>
        </w:rPr>
      </w:pP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 xml:space="preserve">Приоритетная </w:t>
      </w:r>
      <w:r w:rsidRPr="00217677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цель </w:t>
      </w: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 xml:space="preserve">обучения литературному чтению —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</w:t>
      </w:r>
      <w:r w:rsidRPr="00217677">
        <w:rPr>
          <w:lang w:val="ru-RU"/>
        </w:rPr>
        <w:br/>
      </w: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 xml:space="preserve">эмоционально откликающегося на прослушанное или прочитанное произведение. Приобретённые младшими школьниками знания, полученный опыт решения учебных задач, а также </w:t>
      </w:r>
      <w:r w:rsidRPr="00217677">
        <w:rPr>
          <w:lang w:val="ru-RU"/>
        </w:rPr>
        <w:br/>
      </w:r>
      <w:proofErr w:type="spellStart"/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сформированность</w:t>
      </w:r>
      <w:proofErr w:type="spellEnd"/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 xml:space="preserve"> предметных и универсальных действий в процессе изучения </w:t>
      </w:r>
      <w:proofErr w:type="spellStart"/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предмета«Литературное</w:t>
      </w:r>
      <w:proofErr w:type="spellEnd"/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 xml:space="preserve"> чтение» станут фундаментом обучения в основном звене школы, а также будут востребованы в жизни.</w:t>
      </w:r>
    </w:p>
    <w:p w:rsidR="005E4252" w:rsidRPr="00217677" w:rsidRDefault="00217677" w:rsidP="00615E81">
      <w:pPr>
        <w:tabs>
          <w:tab w:val="left" w:pos="180"/>
        </w:tabs>
        <w:autoSpaceDE w:val="0"/>
        <w:autoSpaceDN w:val="0"/>
        <w:spacing w:before="72" w:after="0" w:line="262" w:lineRule="auto"/>
        <w:ind w:right="432"/>
        <w:jc w:val="both"/>
        <w:rPr>
          <w:lang w:val="ru-RU"/>
        </w:rPr>
      </w:pPr>
      <w:r w:rsidRPr="00217677">
        <w:rPr>
          <w:lang w:val="ru-RU"/>
        </w:rPr>
        <w:tab/>
      </w:r>
      <w:r w:rsidRPr="00217677">
        <w:rPr>
          <w:rFonts w:ascii="Times New Roman" w:eastAsia="Times New Roman" w:hAnsi="Times New Roman"/>
          <w:b/>
          <w:color w:val="000000"/>
          <w:sz w:val="24"/>
          <w:lang w:val="ru-RU"/>
        </w:rPr>
        <w:t>Достижение заявленной цели определяется особенностями курса литературного чтения и решением следующих задач:</w:t>
      </w:r>
    </w:p>
    <w:p w:rsidR="005E4252" w:rsidRPr="00217677" w:rsidRDefault="00217677" w:rsidP="00615E81">
      <w:pPr>
        <w:autoSpaceDE w:val="0"/>
        <w:autoSpaceDN w:val="0"/>
        <w:spacing w:before="180" w:after="0" w:line="262" w:lineRule="auto"/>
        <w:ind w:left="420"/>
        <w:jc w:val="both"/>
        <w:rPr>
          <w:lang w:val="ru-RU"/>
        </w:rPr>
      </w:pP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—  формирование у младших школьников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5E4252" w:rsidRPr="00217677" w:rsidRDefault="00217677" w:rsidP="00615E81">
      <w:pPr>
        <w:autoSpaceDE w:val="0"/>
        <w:autoSpaceDN w:val="0"/>
        <w:spacing w:before="190" w:after="0" w:line="230" w:lineRule="auto"/>
        <w:ind w:left="420"/>
        <w:jc w:val="both"/>
        <w:rPr>
          <w:lang w:val="ru-RU"/>
        </w:rPr>
      </w:pP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—  достижение необходимого для продолжения образования уровня общего речевого развития;</w:t>
      </w:r>
    </w:p>
    <w:p w:rsidR="005E4252" w:rsidRPr="00217677" w:rsidRDefault="00217677" w:rsidP="00615E81">
      <w:pPr>
        <w:autoSpaceDE w:val="0"/>
        <w:autoSpaceDN w:val="0"/>
        <w:spacing w:before="190" w:after="0" w:line="262" w:lineRule="auto"/>
        <w:ind w:left="420" w:right="576"/>
        <w:jc w:val="both"/>
        <w:rPr>
          <w:lang w:val="ru-RU"/>
        </w:rPr>
      </w:pP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—  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5E4252" w:rsidRPr="00217677" w:rsidRDefault="00217677" w:rsidP="00615E81">
      <w:pPr>
        <w:autoSpaceDE w:val="0"/>
        <w:autoSpaceDN w:val="0"/>
        <w:spacing w:before="190" w:after="0" w:line="262" w:lineRule="auto"/>
        <w:ind w:left="420" w:right="432"/>
        <w:jc w:val="both"/>
        <w:rPr>
          <w:lang w:val="ru-RU"/>
        </w:rPr>
      </w:pP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—  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5E4252" w:rsidRPr="00217677" w:rsidRDefault="00217677" w:rsidP="00615E81">
      <w:pPr>
        <w:autoSpaceDE w:val="0"/>
        <w:autoSpaceDN w:val="0"/>
        <w:spacing w:before="190" w:after="0" w:line="286" w:lineRule="auto"/>
        <w:ind w:left="420"/>
        <w:jc w:val="both"/>
        <w:rPr>
          <w:lang w:val="ru-RU"/>
        </w:rPr>
      </w:pP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овладение элементарными умениями анализа и интерпретации текста, осознанного </w:t>
      </w:r>
      <w:r w:rsidRPr="00217677">
        <w:rPr>
          <w:lang w:val="ru-RU"/>
        </w:rPr>
        <w:br/>
      </w: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использования при анализе текста изученных литературных понятий: прозаическая и </w:t>
      </w:r>
      <w:r w:rsidRPr="00217677">
        <w:rPr>
          <w:lang w:val="ru-RU"/>
        </w:rPr>
        <w:br/>
      </w: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 xml:space="preserve">стихотворная речь; жанровое разнообразие произведений (общее представление о жанрах); устное народное творчество, малые жанры фольклора (считалки, пословицы, поговорки, загадки, фольклорная сказка); басня (мораль, идея, персонажи); литературная сказка, рассказ; автор; литературный герой; образ; характер; тема; идея; заголовок и содержание; композиция; сюжет; эпизод, смысловые части; стихотворение (ритм, рифма); средства художественной </w:t>
      </w:r>
      <w:r w:rsidRPr="00217677">
        <w:rPr>
          <w:lang w:val="ru-RU"/>
        </w:rPr>
        <w:br/>
      </w: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выразительности (сравнение, эпитет, олицетворение);</w:t>
      </w:r>
    </w:p>
    <w:p w:rsidR="005E4252" w:rsidRPr="00217677" w:rsidRDefault="00217677" w:rsidP="00615E81">
      <w:pPr>
        <w:autoSpaceDE w:val="0"/>
        <w:autoSpaceDN w:val="0"/>
        <w:spacing w:before="190" w:after="0" w:line="262" w:lineRule="auto"/>
        <w:ind w:left="420"/>
        <w:jc w:val="both"/>
        <w:rPr>
          <w:lang w:val="ru-RU"/>
        </w:rPr>
      </w:pP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—  овладение техникой смыслового чтения вслух (правильным плавным чтением, позволяющим понимать смысл прочитанного, адекватно воспринимать чтение слушателями).</w:t>
      </w:r>
    </w:p>
    <w:p w:rsidR="005E4252" w:rsidRPr="00217677" w:rsidRDefault="005E4252">
      <w:pPr>
        <w:rPr>
          <w:lang w:val="ru-RU"/>
        </w:rPr>
        <w:sectPr w:rsidR="005E4252" w:rsidRPr="00217677">
          <w:pgSz w:w="11900" w:h="16840"/>
          <w:pgMar w:top="298" w:right="794" w:bottom="1440" w:left="666" w:header="720" w:footer="720" w:gutter="0"/>
          <w:cols w:space="720" w:equalWidth="0">
            <w:col w:w="10440" w:space="0"/>
          </w:cols>
          <w:docGrid w:linePitch="360"/>
        </w:sectPr>
      </w:pPr>
    </w:p>
    <w:p w:rsidR="005E4252" w:rsidRPr="00217677" w:rsidRDefault="005E4252">
      <w:pPr>
        <w:autoSpaceDE w:val="0"/>
        <w:autoSpaceDN w:val="0"/>
        <w:spacing w:after="78" w:line="220" w:lineRule="exact"/>
        <w:rPr>
          <w:lang w:val="ru-RU"/>
        </w:rPr>
      </w:pPr>
    </w:p>
    <w:p w:rsidR="005E4252" w:rsidRPr="00217677" w:rsidRDefault="00217677">
      <w:pPr>
        <w:autoSpaceDE w:val="0"/>
        <w:autoSpaceDN w:val="0"/>
        <w:spacing w:after="0" w:line="230" w:lineRule="auto"/>
        <w:rPr>
          <w:lang w:val="ru-RU"/>
        </w:rPr>
      </w:pPr>
      <w:r w:rsidRPr="00217677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СОДЕРЖАНИЕ УЧЕБНОГО ПРЕДМЕТА </w:t>
      </w:r>
    </w:p>
    <w:p w:rsidR="005E4252" w:rsidRPr="00217677" w:rsidRDefault="00217677" w:rsidP="00615E81">
      <w:pPr>
        <w:autoSpaceDE w:val="0"/>
        <w:autoSpaceDN w:val="0"/>
        <w:spacing w:before="346" w:after="0" w:line="286" w:lineRule="auto"/>
        <w:ind w:right="432" w:firstLine="180"/>
        <w:jc w:val="both"/>
        <w:rPr>
          <w:lang w:val="ru-RU"/>
        </w:rPr>
      </w:pPr>
      <w:r w:rsidRPr="00217677">
        <w:rPr>
          <w:rFonts w:ascii="Times New Roman" w:eastAsia="Times New Roman" w:hAnsi="Times New Roman"/>
          <w:i/>
          <w:color w:val="000000"/>
          <w:sz w:val="24"/>
          <w:lang w:val="ru-RU"/>
        </w:rPr>
        <w:t>Сказка фольклорная (народная) и литературная (авторская).</w:t>
      </w: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 xml:space="preserve"> Восприятие текста произведений художественной литературы и устного народного творчества (не менее четырёх произведений). Фольклорная и литературная (авторская) сказка: сходство и различия. Реальность и волшебство в сказке. Событийная сторона сказок: последовательность событий в фольклорной (народной) и литературной (авторской) сказке. Отражение сюжета в иллюстрациях. Герои сказочных произведений. Нравственные ценности и идеи, традиции, быт, культура в русских народных и литературных (авторских) сказках, поступки, отражающие нравственные качества (отношение к природе, людям, предметам).</w:t>
      </w:r>
    </w:p>
    <w:p w:rsidR="005E4252" w:rsidRPr="00217677" w:rsidRDefault="00217677" w:rsidP="00615E81">
      <w:pPr>
        <w:autoSpaceDE w:val="0"/>
        <w:autoSpaceDN w:val="0"/>
        <w:spacing w:before="192" w:after="0"/>
        <w:ind w:right="144" w:firstLine="180"/>
        <w:jc w:val="both"/>
        <w:rPr>
          <w:lang w:val="ru-RU"/>
        </w:rPr>
      </w:pPr>
      <w:r w:rsidRPr="00217677">
        <w:rPr>
          <w:rFonts w:ascii="Times New Roman" w:eastAsia="Times New Roman" w:hAnsi="Times New Roman"/>
          <w:i/>
          <w:color w:val="000000"/>
          <w:sz w:val="24"/>
          <w:lang w:val="ru-RU"/>
        </w:rPr>
        <w:t>Произведения о детях и для детей.</w:t>
      </w: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 xml:space="preserve"> Понятие «тема произведения» (общее представление): чему посвящено, о чём рассказывает. Главная мысль произведения: его основная идея (чему учит? какие качества воспитывает?).  Произведения одной темы, но разных жанров: рассказ, стихотворение, сказка (общее </w:t>
      </w:r>
      <w:proofErr w:type="gramStart"/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представление  на</w:t>
      </w:r>
      <w:proofErr w:type="gramEnd"/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 xml:space="preserve">   примере   не   менее   шести   произведений К. Д. Ушинского, Л. Н.</w:t>
      </w:r>
    </w:p>
    <w:p w:rsidR="005E4252" w:rsidRPr="00217677" w:rsidRDefault="00217677" w:rsidP="00615E81">
      <w:pPr>
        <w:autoSpaceDE w:val="0"/>
        <w:autoSpaceDN w:val="0"/>
        <w:spacing w:before="70" w:after="0"/>
        <w:jc w:val="both"/>
        <w:rPr>
          <w:lang w:val="ru-RU"/>
        </w:rPr>
      </w:pP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 xml:space="preserve">Толстого, В. Г. </w:t>
      </w:r>
      <w:proofErr w:type="spellStart"/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Сутеева</w:t>
      </w:r>
      <w:proofErr w:type="spellEnd"/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 xml:space="preserve">, Е. А. Пермяка, В. А. Осеевой, А. Л. </w:t>
      </w:r>
      <w:proofErr w:type="spellStart"/>
      <w:proofErr w:type="gramStart"/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Барто</w:t>
      </w:r>
      <w:proofErr w:type="spellEnd"/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,  Ю.</w:t>
      </w:r>
      <w:proofErr w:type="gramEnd"/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 xml:space="preserve"> И. Ермолаева,  Р. С. </w:t>
      </w:r>
      <w:proofErr w:type="spellStart"/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Сефа</w:t>
      </w:r>
      <w:proofErr w:type="spellEnd"/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 xml:space="preserve">, С. В. Михалкова, В. Д. </w:t>
      </w:r>
      <w:proofErr w:type="spellStart"/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Берестова</w:t>
      </w:r>
      <w:proofErr w:type="spellEnd"/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, В. Ю. Драгунского и др.). Характеристика героя произведения, общая оценка поступков. Понимание заголовка произведения, его соотношения с содержанием произведения и его идеей. Осознание нравственно-этических понятий: друг, дружба, забота, труд, взаимопомощь.</w:t>
      </w:r>
    </w:p>
    <w:p w:rsidR="005E4252" w:rsidRPr="00217677" w:rsidRDefault="00217677" w:rsidP="00615E81">
      <w:pPr>
        <w:autoSpaceDE w:val="0"/>
        <w:autoSpaceDN w:val="0"/>
        <w:spacing w:before="190" w:after="0" w:line="271" w:lineRule="auto"/>
        <w:ind w:firstLine="180"/>
        <w:jc w:val="both"/>
        <w:rPr>
          <w:lang w:val="ru-RU"/>
        </w:rPr>
      </w:pPr>
      <w:r w:rsidRPr="00217677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Произведения о родной природе. </w:t>
      </w: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Восприятие и самостоятельное чтение поэтических произведений о природе (на примере трёх-четырёх    доступных    произведений    А. С. Пушкина, Ф. И. Тютчева, А. К. Толстого, С. А. Есенина, А. Н. Плещеева, Е. А. Баратынского, И. С. Никитина, Е. Ф. Трутневой, А.</w:t>
      </w:r>
    </w:p>
    <w:p w:rsidR="005E4252" w:rsidRPr="00217677" w:rsidRDefault="00217677" w:rsidP="00615E81">
      <w:pPr>
        <w:autoSpaceDE w:val="0"/>
        <w:autoSpaceDN w:val="0"/>
        <w:spacing w:before="70" w:after="0" w:line="283" w:lineRule="auto"/>
        <w:jc w:val="both"/>
        <w:rPr>
          <w:lang w:val="ru-RU"/>
        </w:rPr>
      </w:pP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 xml:space="preserve">Л. </w:t>
      </w:r>
      <w:proofErr w:type="spellStart"/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Барто</w:t>
      </w:r>
      <w:proofErr w:type="spellEnd"/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, С. Я. Маршака и др.). Тема поэтических произведений: звуки и краски природы, времена года, человек и природа; Родина, природа родного края. Особенности стихотворной речи, сравнение с прозаической: рифма, ритм (практическое ознакомление). Настроение, которое рождает поэтическое произведение. Отражение нравственной идеи в произведении: любовь к Родине, природе родного края. Иллюстрация к произведению как отражение эмоционального отклика на произведение. Выразительное чтение поэзии. Роль интонации при выразительном чтении. Интонационный рисунок выразительного чтения: ритм, темп, сила голоса.</w:t>
      </w:r>
    </w:p>
    <w:p w:rsidR="005E4252" w:rsidRPr="00217677" w:rsidRDefault="00217677" w:rsidP="00615E81">
      <w:pPr>
        <w:autoSpaceDE w:val="0"/>
        <w:autoSpaceDN w:val="0"/>
        <w:spacing w:before="190" w:after="0" w:line="230" w:lineRule="auto"/>
        <w:ind w:left="180"/>
        <w:jc w:val="both"/>
        <w:rPr>
          <w:lang w:val="ru-RU"/>
        </w:rPr>
      </w:pPr>
      <w:r w:rsidRPr="00217677">
        <w:rPr>
          <w:rFonts w:ascii="Times New Roman" w:eastAsia="Times New Roman" w:hAnsi="Times New Roman"/>
          <w:i/>
          <w:color w:val="000000"/>
          <w:sz w:val="24"/>
          <w:lang w:val="ru-RU"/>
        </w:rPr>
        <w:t>Устное народное творчество — малые фольклорные жанры</w:t>
      </w: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 xml:space="preserve"> (не менее шести произведений).</w:t>
      </w:r>
    </w:p>
    <w:p w:rsidR="005E4252" w:rsidRPr="00217677" w:rsidRDefault="00217677" w:rsidP="00615E81">
      <w:pPr>
        <w:autoSpaceDE w:val="0"/>
        <w:autoSpaceDN w:val="0"/>
        <w:spacing w:before="70" w:after="0" w:line="262" w:lineRule="auto"/>
        <w:ind w:right="144"/>
        <w:jc w:val="both"/>
        <w:rPr>
          <w:lang w:val="ru-RU"/>
        </w:rPr>
      </w:pP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 xml:space="preserve">Многообразие малых жанров устного народного творчества: </w:t>
      </w:r>
      <w:proofErr w:type="spellStart"/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потешка</w:t>
      </w:r>
      <w:proofErr w:type="spellEnd"/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, загадка, пословица, их назначение (веселить, потешать, играть, поучать). Особенности разных малых фольклорных жанров.</w:t>
      </w:r>
    </w:p>
    <w:p w:rsidR="005E4252" w:rsidRPr="00217677" w:rsidRDefault="00217677" w:rsidP="00615E81">
      <w:pPr>
        <w:autoSpaceDE w:val="0"/>
        <w:autoSpaceDN w:val="0"/>
        <w:spacing w:before="72" w:after="0" w:line="271" w:lineRule="auto"/>
        <w:ind w:right="288"/>
        <w:jc w:val="both"/>
        <w:rPr>
          <w:lang w:val="ru-RU"/>
        </w:rPr>
      </w:pPr>
      <w:proofErr w:type="spellStart"/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Потешка</w:t>
      </w:r>
      <w:proofErr w:type="spellEnd"/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 xml:space="preserve"> — игровой народный фольклор. Загадки — средство воспитания живости ума, </w:t>
      </w:r>
      <w:r w:rsidRPr="00217677">
        <w:rPr>
          <w:lang w:val="ru-RU"/>
        </w:rPr>
        <w:br/>
      </w: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сообразительности. Пословицы — проявление народной мудрости, средство воспитания понимания жизненных правил.</w:t>
      </w:r>
    </w:p>
    <w:p w:rsidR="005E4252" w:rsidRPr="00217677" w:rsidRDefault="00217677" w:rsidP="00615E81">
      <w:pPr>
        <w:tabs>
          <w:tab w:val="left" w:pos="180"/>
        </w:tabs>
        <w:autoSpaceDE w:val="0"/>
        <w:autoSpaceDN w:val="0"/>
        <w:spacing w:before="190" w:after="0" w:line="281" w:lineRule="auto"/>
        <w:ind w:right="144"/>
        <w:jc w:val="both"/>
        <w:rPr>
          <w:lang w:val="ru-RU"/>
        </w:rPr>
      </w:pPr>
      <w:r w:rsidRPr="00217677">
        <w:rPr>
          <w:lang w:val="ru-RU"/>
        </w:rPr>
        <w:tab/>
      </w:r>
      <w:r w:rsidRPr="00217677">
        <w:rPr>
          <w:rFonts w:ascii="Times New Roman" w:eastAsia="Times New Roman" w:hAnsi="Times New Roman"/>
          <w:i/>
          <w:color w:val="000000"/>
          <w:sz w:val="24"/>
          <w:lang w:val="ru-RU"/>
        </w:rPr>
        <w:t>Произведения о братьях наших меньших</w:t>
      </w: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 xml:space="preserve"> (трёх-четырёх авторов по выбору). Животные — герои произведений. Цель и назначение произведений о взаимоотношениях человека и животных —воспитание добрых чувств и бережного отношения к животным. Виды текстов: художественный и научно-познавательный, их сравнение. Характеристика героя: описание его внешности, поступки, речь, взаимоотношения с другими героями произведения. Авторское отношение к герою. Осознание </w:t>
      </w:r>
      <w:r w:rsidRPr="00217677">
        <w:rPr>
          <w:lang w:val="ru-RU"/>
        </w:rPr>
        <w:tab/>
      </w: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нравственно-этических понятий: любовь и забота о животных.</w:t>
      </w:r>
    </w:p>
    <w:p w:rsidR="005E4252" w:rsidRPr="00217677" w:rsidRDefault="00217677" w:rsidP="00615E81">
      <w:pPr>
        <w:tabs>
          <w:tab w:val="left" w:pos="180"/>
        </w:tabs>
        <w:autoSpaceDE w:val="0"/>
        <w:autoSpaceDN w:val="0"/>
        <w:spacing w:before="190" w:after="0" w:line="262" w:lineRule="auto"/>
        <w:ind w:right="144"/>
        <w:jc w:val="both"/>
        <w:rPr>
          <w:lang w:val="ru-RU"/>
        </w:rPr>
      </w:pPr>
      <w:r w:rsidRPr="00217677">
        <w:rPr>
          <w:lang w:val="ru-RU"/>
        </w:rPr>
        <w:tab/>
      </w:r>
      <w:r w:rsidRPr="00217677">
        <w:rPr>
          <w:rFonts w:ascii="Times New Roman" w:eastAsia="Times New Roman" w:hAnsi="Times New Roman"/>
          <w:i/>
          <w:color w:val="000000"/>
          <w:sz w:val="24"/>
          <w:lang w:val="ru-RU"/>
        </w:rPr>
        <w:t>Произведения о маме.</w:t>
      </w: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 xml:space="preserve"> Восприятие и самостоятельное чтение </w:t>
      </w:r>
      <w:proofErr w:type="spellStart"/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разножанровых</w:t>
      </w:r>
      <w:proofErr w:type="spellEnd"/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 xml:space="preserve"> произведений о маме (не менее одного автора по выбору, на примере доступных произведений Е. А. Благининой, А. Л.</w:t>
      </w:r>
    </w:p>
    <w:p w:rsidR="005E4252" w:rsidRPr="00217677" w:rsidRDefault="00217677" w:rsidP="00615E81">
      <w:pPr>
        <w:autoSpaceDE w:val="0"/>
        <w:autoSpaceDN w:val="0"/>
        <w:spacing w:before="70" w:after="0" w:line="271" w:lineRule="auto"/>
        <w:jc w:val="both"/>
        <w:rPr>
          <w:lang w:val="ru-RU"/>
        </w:rPr>
      </w:pPr>
      <w:proofErr w:type="spellStart"/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Барто</w:t>
      </w:r>
      <w:proofErr w:type="spellEnd"/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 xml:space="preserve">, Н. Н. </w:t>
      </w:r>
      <w:proofErr w:type="spellStart"/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Бромлей</w:t>
      </w:r>
      <w:proofErr w:type="spellEnd"/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 xml:space="preserve">, А. В. Митяева, В. Д. </w:t>
      </w:r>
      <w:proofErr w:type="spellStart"/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Берестова</w:t>
      </w:r>
      <w:proofErr w:type="spellEnd"/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 xml:space="preserve">, Э. Э. </w:t>
      </w:r>
      <w:proofErr w:type="spellStart"/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Мошковской</w:t>
      </w:r>
      <w:proofErr w:type="spellEnd"/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 xml:space="preserve">, Г. П. </w:t>
      </w:r>
      <w:proofErr w:type="spellStart"/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Виеру</w:t>
      </w:r>
      <w:proofErr w:type="spellEnd"/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 xml:space="preserve">, Р. С. </w:t>
      </w:r>
      <w:proofErr w:type="spellStart"/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Сефа</w:t>
      </w:r>
      <w:proofErr w:type="spellEnd"/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 xml:space="preserve"> и др.). Осознание нравственно-этических понятий: чувство любви как привязанность одного человека к другому (матери к ребёнку, детей к матери, близким), проявление любви и заботы о родных людях.</w:t>
      </w:r>
    </w:p>
    <w:p w:rsidR="005E4252" w:rsidRPr="00217677" w:rsidRDefault="005E4252" w:rsidP="00615E81">
      <w:pPr>
        <w:jc w:val="both"/>
        <w:rPr>
          <w:lang w:val="ru-RU"/>
        </w:rPr>
        <w:sectPr w:rsidR="005E4252" w:rsidRPr="00217677">
          <w:pgSz w:w="11900" w:h="16840"/>
          <w:pgMar w:top="298" w:right="650" w:bottom="324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5E4252" w:rsidRPr="00217677" w:rsidRDefault="005E4252" w:rsidP="00615E81">
      <w:pPr>
        <w:autoSpaceDE w:val="0"/>
        <w:autoSpaceDN w:val="0"/>
        <w:spacing w:after="120" w:line="220" w:lineRule="exact"/>
        <w:jc w:val="both"/>
        <w:rPr>
          <w:lang w:val="ru-RU"/>
        </w:rPr>
      </w:pPr>
    </w:p>
    <w:p w:rsidR="005E4252" w:rsidRPr="00217677" w:rsidRDefault="00217677" w:rsidP="00615E81">
      <w:pPr>
        <w:autoSpaceDE w:val="0"/>
        <w:autoSpaceDN w:val="0"/>
        <w:spacing w:after="0"/>
        <w:ind w:firstLine="180"/>
        <w:jc w:val="both"/>
        <w:rPr>
          <w:lang w:val="ru-RU"/>
        </w:rPr>
      </w:pPr>
      <w:r w:rsidRPr="00217677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Фольклорные и авторские произведения о чудесах и фантазии (не менее трёх произведений). </w:t>
      </w: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Способность автора произведения замечать чудесное в каждом жизненном проявлении, необычное в обыкновенных явлениях окружающего мира. Сочетание в произведении реалистических событий с необычными, сказочными, фантастическими.</w:t>
      </w:r>
    </w:p>
    <w:p w:rsidR="005E4252" w:rsidRPr="00217677" w:rsidRDefault="00217677" w:rsidP="00615E81">
      <w:pPr>
        <w:autoSpaceDE w:val="0"/>
        <w:autoSpaceDN w:val="0"/>
        <w:spacing w:before="190" w:after="0" w:line="271" w:lineRule="auto"/>
        <w:ind w:right="288" w:firstLine="180"/>
        <w:jc w:val="both"/>
        <w:rPr>
          <w:lang w:val="ru-RU"/>
        </w:rPr>
      </w:pPr>
      <w:r w:rsidRPr="00217677">
        <w:rPr>
          <w:rFonts w:ascii="Times New Roman" w:eastAsia="Times New Roman" w:hAnsi="Times New Roman"/>
          <w:i/>
          <w:color w:val="000000"/>
          <w:sz w:val="24"/>
          <w:lang w:val="ru-RU"/>
        </w:rPr>
        <w:t>Библиографическая культура</w:t>
      </w: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 xml:space="preserve"> (работа с детской книгой). Представление о том, что книга —источник необходимых знаний. Обложка, оглавление, иллюстрации — элементы ориентировки в книге. Умение использовать тематический каталог при выборе книг в библиотеке.</w:t>
      </w:r>
    </w:p>
    <w:p w:rsidR="005E4252" w:rsidRPr="00217677" w:rsidRDefault="005E4252">
      <w:pPr>
        <w:rPr>
          <w:lang w:val="ru-RU"/>
        </w:rPr>
        <w:sectPr w:rsidR="005E4252" w:rsidRPr="00217677">
          <w:pgSz w:w="11900" w:h="16840"/>
          <w:pgMar w:top="340" w:right="836" w:bottom="1440" w:left="666" w:header="720" w:footer="720" w:gutter="0"/>
          <w:cols w:space="720" w:equalWidth="0">
            <w:col w:w="10398" w:space="0"/>
          </w:cols>
          <w:docGrid w:linePitch="360"/>
        </w:sectPr>
      </w:pPr>
    </w:p>
    <w:p w:rsidR="005E4252" w:rsidRPr="00217677" w:rsidRDefault="005E4252">
      <w:pPr>
        <w:autoSpaceDE w:val="0"/>
        <w:autoSpaceDN w:val="0"/>
        <w:spacing w:after="78" w:line="220" w:lineRule="exact"/>
        <w:rPr>
          <w:lang w:val="ru-RU"/>
        </w:rPr>
      </w:pPr>
    </w:p>
    <w:p w:rsidR="005E4252" w:rsidRPr="00217677" w:rsidRDefault="00217677">
      <w:pPr>
        <w:autoSpaceDE w:val="0"/>
        <w:autoSpaceDN w:val="0"/>
        <w:spacing w:after="0" w:line="230" w:lineRule="auto"/>
        <w:rPr>
          <w:lang w:val="ru-RU"/>
        </w:rPr>
      </w:pPr>
      <w:r w:rsidRPr="00217677">
        <w:rPr>
          <w:rFonts w:ascii="Times New Roman" w:eastAsia="Times New Roman" w:hAnsi="Times New Roman"/>
          <w:b/>
          <w:color w:val="000000"/>
          <w:sz w:val="24"/>
          <w:lang w:val="ru-RU"/>
        </w:rPr>
        <w:t>ПЛАНИРУЕМЫЕ ОБРАЗОВАТЕЛЬНЫЕ РЕЗУЛЬТАТЫ</w:t>
      </w:r>
    </w:p>
    <w:p w:rsidR="005E4252" w:rsidRPr="00217677" w:rsidRDefault="00217677" w:rsidP="00615E81">
      <w:pPr>
        <w:tabs>
          <w:tab w:val="left" w:pos="180"/>
        </w:tabs>
        <w:autoSpaceDE w:val="0"/>
        <w:autoSpaceDN w:val="0"/>
        <w:spacing w:before="346" w:after="0" w:line="262" w:lineRule="auto"/>
        <w:ind w:right="144"/>
        <w:jc w:val="both"/>
        <w:rPr>
          <w:lang w:val="ru-RU"/>
        </w:rPr>
      </w:pPr>
      <w:r w:rsidRPr="00217677">
        <w:rPr>
          <w:lang w:val="ru-RU"/>
        </w:rPr>
        <w:tab/>
      </w: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 xml:space="preserve">Изучение литературного чтения в 1 классе направлено на достижение обучающимися личностных, </w:t>
      </w:r>
      <w:proofErr w:type="spellStart"/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метапредметных</w:t>
      </w:r>
      <w:proofErr w:type="spellEnd"/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 xml:space="preserve"> и предметных результатов освоения учебного предмета.</w:t>
      </w:r>
    </w:p>
    <w:p w:rsidR="005E4252" w:rsidRPr="00217677" w:rsidRDefault="00217677">
      <w:pPr>
        <w:autoSpaceDE w:val="0"/>
        <w:autoSpaceDN w:val="0"/>
        <w:spacing w:before="262" w:after="0" w:line="230" w:lineRule="auto"/>
        <w:rPr>
          <w:lang w:val="ru-RU"/>
        </w:rPr>
      </w:pPr>
      <w:r w:rsidRPr="00217677">
        <w:rPr>
          <w:rFonts w:ascii="Times New Roman" w:eastAsia="Times New Roman" w:hAnsi="Times New Roman"/>
          <w:b/>
          <w:color w:val="000000"/>
          <w:sz w:val="24"/>
          <w:lang w:val="ru-RU"/>
        </w:rPr>
        <w:t>ЛИЧНОСТНЫЕ РЕЗУЛЬТАТЫ</w:t>
      </w:r>
    </w:p>
    <w:p w:rsidR="005E4252" w:rsidRPr="00217677" w:rsidRDefault="00217677" w:rsidP="00615E81">
      <w:pPr>
        <w:autoSpaceDE w:val="0"/>
        <w:autoSpaceDN w:val="0"/>
        <w:spacing w:before="166" w:after="0" w:line="286" w:lineRule="auto"/>
        <w:ind w:firstLine="180"/>
        <w:jc w:val="both"/>
        <w:rPr>
          <w:lang w:val="ru-RU"/>
        </w:rPr>
      </w:pP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 xml:space="preserve"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</w:t>
      </w:r>
      <w:proofErr w:type="spellStart"/>
      <w:proofErr w:type="gramStart"/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чтение»отражают</w:t>
      </w:r>
      <w:proofErr w:type="spellEnd"/>
      <w:proofErr w:type="gramEnd"/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 xml:space="preserve">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5E4252" w:rsidRPr="00217677" w:rsidRDefault="00217677" w:rsidP="00615E81">
      <w:pPr>
        <w:autoSpaceDE w:val="0"/>
        <w:autoSpaceDN w:val="0"/>
        <w:spacing w:before="190" w:after="0" w:line="230" w:lineRule="auto"/>
        <w:ind w:left="180"/>
        <w:jc w:val="both"/>
        <w:rPr>
          <w:lang w:val="ru-RU"/>
        </w:rPr>
      </w:pPr>
      <w:r w:rsidRPr="00217677">
        <w:rPr>
          <w:rFonts w:ascii="Times New Roman" w:eastAsia="Times New Roman" w:hAnsi="Times New Roman"/>
          <w:b/>
          <w:color w:val="000000"/>
          <w:sz w:val="24"/>
          <w:lang w:val="ru-RU"/>
        </w:rPr>
        <w:t>Гражданско-патриотическое воспитание:</w:t>
      </w:r>
    </w:p>
    <w:p w:rsidR="005E4252" w:rsidRPr="00217677" w:rsidRDefault="00217677" w:rsidP="00615E81">
      <w:pPr>
        <w:autoSpaceDE w:val="0"/>
        <w:autoSpaceDN w:val="0"/>
        <w:spacing w:before="178" w:after="0" w:line="271" w:lineRule="auto"/>
        <w:ind w:left="420" w:right="432"/>
        <w:jc w:val="both"/>
        <w:rPr>
          <w:lang w:val="ru-RU"/>
        </w:rPr>
      </w:pP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—  становление ценностного отношения к своей Родине —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5E4252" w:rsidRPr="00217677" w:rsidRDefault="00217677" w:rsidP="00615E81">
      <w:pPr>
        <w:autoSpaceDE w:val="0"/>
        <w:autoSpaceDN w:val="0"/>
        <w:spacing w:before="190" w:after="0"/>
        <w:ind w:left="420" w:right="144"/>
        <w:jc w:val="both"/>
        <w:rPr>
          <w:lang w:val="ru-RU"/>
        </w:rPr>
      </w:pP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—  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5E4252" w:rsidRPr="00217677" w:rsidRDefault="00217677" w:rsidP="00615E81">
      <w:pPr>
        <w:autoSpaceDE w:val="0"/>
        <w:autoSpaceDN w:val="0"/>
        <w:spacing w:before="190" w:after="0" w:line="271" w:lineRule="auto"/>
        <w:ind w:left="420" w:right="288"/>
        <w:jc w:val="both"/>
        <w:rPr>
          <w:lang w:val="ru-RU"/>
        </w:rPr>
      </w:pP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—  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5E4252" w:rsidRPr="00217677" w:rsidRDefault="00217677" w:rsidP="00615E81">
      <w:pPr>
        <w:autoSpaceDE w:val="0"/>
        <w:autoSpaceDN w:val="0"/>
        <w:spacing w:before="178" w:after="0" w:line="230" w:lineRule="auto"/>
        <w:ind w:left="180"/>
        <w:jc w:val="both"/>
        <w:rPr>
          <w:lang w:val="ru-RU"/>
        </w:rPr>
      </w:pPr>
      <w:r w:rsidRPr="00217677">
        <w:rPr>
          <w:rFonts w:ascii="Times New Roman" w:eastAsia="Times New Roman" w:hAnsi="Times New Roman"/>
          <w:b/>
          <w:color w:val="000000"/>
          <w:sz w:val="24"/>
          <w:lang w:val="ru-RU"/>
        </w:rPr>
        <w:t>Духовно-нравственное воспитание:</w:t>
      </w:r>
    </w:p>
    <w:p w:rsidR="005E4252" w:rsidRPr="00217677" w:rsidRDefault="00217677" w:rsidP="00615E81">
      <w:pPr>
        <w:autoSpaceDE w:val="0"/>
        <w:autoSpaceDN w:val="0"/>
        <w:spacing w:before="178" w:after="0"/>
        <w:ind w:left="420" w:right="720"/>
        <w:jc w:val="both"/>
        <w:rPr>
          <w:lang w:val="ru-RU"/>
        </w:rPr>
      </w:pP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—  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5E4252" w:rsidRPr="00217677" w:rsidRDefault="00217677" w:rsidP="00615E81">
      <w:pPr>
        <w:autoSpaceDE w:val="0"/>
        <w:autoSpaceDN w:val="0"/>
        <w:spacing w:before="240" w:after="0" w:line="262" w:lineRule="auto"/>
        <w:ind w:left="420" w:right="432"/>
        <w:jc w:val="both"/>
        <w:rPr>
          <w:lang w:val="ru-RU"/>
        </w:rPr>
      </w:pP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—  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5E4252" w:rsidRPr="00217677" w:rsidRDefault="00217677" w:rsidP="00615E81">
      <w:pPr>
        <w:autoSpaceDE w:val="0"/>
        <w:autoSpaceDN w:val="0"/>
        <w:spacing w:before="190" w:after="0" w:line="262" w:lineRule="auto"/>
        <w:ind w:left="420" w:right="864"/>
        <w:jc w:val="both"/>
        <w:rPr>
          <w:lang w:val="ru-RU"/>
        </w:rPr>
      </w:pP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—  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5E4252" w:rsidRPr="00217677" w:rsidRDefault="00217677" w:rsidP="00615E81">
      <w:pPr>
        <w:autoSpaceDE w:val="0"/>
        <w:autoSpaceDN w:val="0"/>
        <w:spacing w:before="190" w:after="0" w:line="262" w:lineRule="auto"/>
        <w:ind w:left="420" w:right="144"/>
        <w:jc w:val="both"/>
        <w:rPr>
          <w:lang w:val="ru-RU"/>
        </w:rPr>
      </w:pP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неприятие любых форм поведения, направленных на причинение физического и морального вреда другим людям </w:t>
      </w:r>
    </w:p>
    <w:p w:rsidR="005E4252" w:rsidRPr="00217677" w:rsidRDefault="00217677" w:rsidP="00615E81">
      <w:pPr>
        <w:autoSpaceDE w:val="0"/>
        <w:autoSpaceDN w:val="0"/>
        <w:spacing w:before="178" w:after="0" w:line="230" w:lineRule="auto"/>
        <w:ind w:left="180"/>
        <w:jc w:val="both"/>
        <w:rPr>
          <w:lang w:val="ru-RU"/>
        </w:rPr>
      </w:pPr>
      <w:r w:rsidRPr="00217677">
        <w:rPr>
          <w:rFonts w:ascii="Times New Roman" w:eastAsia="Times New Roman" w:hAnsi="Times New Roman"/>
          <w:b/>
          <w:color w:val="000000"/>
          <w:sz w:val="24"/>
          <w:lang w:val="ru-RU"/>
        </w:rPr>
        <w:t>Эстетическое воспитание:</w:t>
      </w:r>
    </w:p>
    <w:p w:rsidR="005E4252" w:rsidRPr="00217677" w:rsidRDefault="00217677" w:rsidP="00615E81">
      <w:pPr>
        <w:autoSpaceDE w:val="0"/>
        <w:autoSpaceDN w:val="0"/>
        <w:spacing w:before="178" w:after="0"/>
        <w:ind w:left="420" w:right="288"/>
        <w:jc w:val="both"/>
        <w:rPr>
          <w:lang w:val="ru-RU"/>
        </w:rPr>
      </w:pP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—  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5E4252" w:rsidRPr="00217677" w:rsidRDefault="00217677" w:rsidP="00615E81">
      <w:pPr>
        <w:autoSpaceDE w:val="0"/>
        <w:autoSpaceDN w:val="0"/>
        <w:spacing w:before="190" w:after="0" w:line="230" w:lineRule="auto"/>
        <w:ind w:left="420"/>
        <w:jc w:val="both"/>
        <w:rPr>
          <w:lang w:val="ru-RU"/>
        </w:rPr>
      </w:pP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 xml:space="preserve">—  </w:t>
      </w:r>
      <w:proofErr w:type="gramStart"/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приобретение  эстетического</w:t>
      </w:r>
      <w:proofErr w:type="gramEnd"/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 xml:space="preserve">  опыта  слушания,  чтения и эмоционально-эстетической оценки</w:t>
      </w:r>
    </w:p>
    <w:p w:rsidR="005E4252" w:rsidRPr="00217677" w:rsidRDefault="005E4252" w:rsidP="00615E81">
      <w:pPr>
        <w:jc w:val="both"/>
        <w:rPr>
          <w:lang w:val="ru-RU"/>
        </w:rPr>
        <w:sectPr w:rsidR="005E4252" w:rsidRPr="00217677">
          <w:pgSz w:w="11900" w:h="16840"/>
          <w:pgMar w:top="298" w:right="650" w:bottom="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5E4252" w:rsidRPr="00217677" w:rsidRDefault="005E4252" w:rsidP="00615E81">
      <w:pPr>
        <w:autoSpaceDE w:val="0"/>
        <w:autoSpaceDN w:val="0"/>
        <w:spacing w:after="66" w:line="220" w:lineRule="exact"/>
        <w:jc w:val="both"/>
        <w:rPr>
          <w:lang w:val="ru-RU"/>
        </w:rPr>
      </w:pPr>
    </w:p>
    <w:p w:rsidR="005E4252" w:rsidRPr="00217677" w:rsidRDefault="00217677" w:rsidP="00615E81">
      <w:pPr>
        <w:autoSpaceDE w:val="0"/>
        <w:autoSpaceDN w:val="0"/>
        <w:spacing w:after="0" w:line="230" w:lineRule="auto"/>
        <w:ind w:left="420"/>
        <w:jc w:val="both"/>
        <w:rPr>
          <w:lang w:val="ru-RU"/>
        </w:rPr>
      </w:pP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произведений фольклора и художественной литературы;</w:t>
      </w:r>
    </w:p>
    <w:p w:rsidR="005E4252" w:rsidRPr="00217677" w:rsidRDefault="00217677" w:rsidP="00615E81">
      <w:pPr>
        <w:autoSpaceDE w:val="0"/>
        <w:autoSpaceDN w:val="0"/>
        <w:spacing w:before="190" w:after="0" w:line="262" w:lineRule="auto"/>
        <w:ind w:left="420" w:right="864"/>
        <w:jc w:val="both"/>
        <w:rPr>
          <w:lang w:val="ru-RU"/>
        </w:rPr>
      </w:pP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—  понимание образного языка художественных произведений, выразительных средств, создающих художественный образ.</w:t>
      </w:r>
    </w:p>
    <w:p w:rsidR="005E4252" w:rsidRPr="00217677" w:rsidRDefault="00217677" w:rsidP="00615E81">
      <w:pPr>
        <w:autoSpaceDE w:val="0"/>
        <w:autoSpaceDN w:val="0"/>
        <w:spacing w:before="178" w:after="0" w:line="230" w:lineRule="auto"/>
        <w:ind w:left="180"/>
        <w:jc w:val="both"/>
        <w:rPr>
          <w:lang w:val="ru-RU"/>
        </w:rPr>
      </w:pPr>
      <w:r w:rsidRPr="00217677">
        <w:rPr>
          <w:rFonts w:ascii="Times New Roman" w:eastAsia="Times New Roman" w:hAnsi="Times New Roman"/>
          <w:b/>
          <w:color w:val="000000"/>
          <w:sz w:val="24"/>
          <w:lang w:val="ru-RU"/>
        </w:rPr>
        <w:t>Физическое воспитание, формирование культуры здоровья эмоционального благополучия:</w:t>
      </w:r>
    </w:p>
    <w:p w:rsidR="005E4252" w:rsidRPr="00217677" w:rsidRDefault="00217677" w:rsidP="00615E81">
      <w:pPr>
        <w:autoSpaceDE w:val="0"/>
        <w:autoSpaceDN w:val="0"/>
        <w:spacing w:before="178" w:after="0" w:line="262" w:lineRule="auto"/>
        <w:ind w:left="420" w:right="432"/>
        <w:jc w:val="both"/>
        <w:rPr>
          <w:lang w:val="ru-RU"/>
        </w:rPr>
      </w:pP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соблюдение </w:t>
      </w:r>
      <w:proofErr w:type="gramStart"/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правил  здорового</w:t>
      </w:r>
      <w:proofErr w:type="gramEnd"/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 xml:space="preserve">  и  безопасного  (для  себя и других людей) образа жизни в окружающей среде (в том числе информационной);</w:t>
      </w:r>
    </w:p>
    <w:p w:rsidR="005E4252" w:rsidRPr="00217677" w:rsidRDefault="00217677" w:rsidP="00615E81">
      <w:pPr>
        <w:autoSpaceDE w:val="0"/>
        <w:autoSpaceDN w:val="0"/>
        <w:spacing w:before="190" w:after="0" w:line="230" w:lineRule="auto"/>
        <w:ind w:left="420"/>
        <w:jc w:val="both"/>
        <w:rPr>
          <w:lang w:val="ru-RU"/>
        </w:rPr>
      </w:pP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—  бережное отношение к физическому и психическому здоровью.</w:t>
      </w:r>
    </w:p>
    <w:p w:rsidR="005E4252" w:rsidRPr="00217677" w:rsidRDefault="00217677" w:rsidP="00615E81">
      <w:pPr>
        <w:autoSpaceDE w:val="0"/>
        <w:autoSpaceDN w:val="0"/>
        <w:spacing w:before="178" w:after="0" w:line="230" w:lineRule="auto"/>
        <w:ind w:left="180"/>
        <w:jc w:val="both"/>
        <w:rPr>
          <w:lang w:val="ru-RU"/>
        </w:rPr>
      </w:pPr>
      <w:r w:rsidRPr="00217677">
        <w:rPr>
          <w:rFonts w:ascii="Times New Roman" w:eastAsia="Times New Roman" w:hAnsi="Times New Roman"/>
          <w:b/>
          <w:color w:val="000000"/>
          <w:sz w:val="24"/>
          <w:lang w:val="ru-RU"/>
        </w:rPr>
        <w:t>Трудовое воспитание:</w:t>
      </w:r>
    </w:p>
    <w:p w:rsidR="005E4252" w:rsidRPr="00217677" w:rsidRDefault="00217677" w:rsidP="00615E81">
      <w:pPr>
        <w:autoSpaceDE w:val="0"/>
        <w:autoSpaceDN w:val="0"/>
        <w:spacing w:before="180" w:after="0" w:line="271" w:lineRule="auto"/>
        <w:ind w:left="420" w:right="720"/>
        <w:jc w:val="both"/>
        <w:rPr>
          <w:lang w:val="ru-RU"/>
        </w:rPr>
      </w:pP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—  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5E4252" w:rsidRPr="00217677" w:rsidRDefault="00217677" w:rsidP="00615E81">
      <w:pPr>
        <w:autoSpaceDE w:val="0"/>
        <w:autoSpaceDN w:val="0"/>
        <w:spacing w:before="178" w:after="0" w:line="230" w:lineRule="auto"/>
        <w:ind w:left="180"/>
        <w:jc w:val="both"/>
        <w:rPr>
          <w:lang w:val="ru-RU"/>
        </w:rPr>
      </w:pPr>
      <w:r w:rsidRPr="00217677">
        <w:rPr>
          <w:rFonts w:ascii="Times New Roman" w:eastAsia="Times New Roman" w:hAnsi="Times New Roman"/>
          <w:b/>
          <w:color w:val="000000"/>
          <w:sz w:val="24"/>
          <w:lang w:val="ru-RU"/>
        </w:rPr>
        <w:t>Экологическое воспитание:</w:t>
      </w:r>
    </w:p>
    <w:p w:rsidR="005E4252" w:rsidRPr="00217677" w:rsidRDefault="00217677" w:rsidP="00615E81">
      <w:pPr>
        <w:autoSpaceDE w:val="0"/>
        <w:autoSpaceDN w:val="0"/>
        <w:spacing w:before="178" w:after="0" w:line="262" w:lineRule="auto"/>
        <w:ind w:left="420" w:right="144"/>
        <w:jc w:val="both"/>
        <w:rPr>
          <w:lang w:val="ru-RU"/>
        </w:rPr>
      </w:pP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—  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5E4252" w:rsidRPr="00217677" w:rsidRDefault="00217677" w:rsidP="00615E81">
      <w:pPr>
        <w:autoSpaceDE w:val="0"/>
        <w:autoSpaceDN w:val="0"/>
        <w:spacing w:before="190" w:after="0" w:line="230" w:lineRule="auto"/>
        <w:ind w:left="420"/>
        <w:jc w:val="both"/>
        <w:rPr>
          <w:lang w:val="ru-RU"/>
        </w:rPr>
      </w:pP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—  неприятие действий, приносящих ей вред.</w:t>
      </w:r>
    </w:p>
    <w:p w:rsidR="005E4252" w:rsidRPr="00217677" w:rsidRDefault="00217677" w:rsidP="00615E81">
      <w:pPr>
        <w:autoSpaceDE w:val="0"/>
        <w:autoSpaceDN w:val="0"/>
        <w:spacing w:before="178" w:after="0" w:line="230" w:lineRule="auto"/>
        <w:ind w:left="180"/>
        <w:jc w:val="both"/>
        <w:rPr>
          <w:lang w:val="ru-RU"/>
        </w:rPr>
      </w:pPr>
      <w:r w:rsidRPr="00217677">
        <w:rPr>
          <w:rFonts w:ascii="Times New Roman" w:eastAsia="Times New Roman" w:hAnsi="Times New Roman"/>
          <w:b/>
          <w:color w:val="000000"/>
          <w:sz w:val="24"/>
          <w:lang w:val="ru-RU"/>
        </w:rPr>
        <w:t>Ценности научного познания:</w:t>
      </w:r>
    </w:p>
    <w:p w:rsidR="005E4252" w:rsidRPr="00217677" w:rsidRDefault="00217677" w:rsidP="00615E81">
      <w:pPr>
        <w:autoSpaceDE w:val="0"/>
        <w:autoSpaceDN w:val="0"/>
        <w:spacing w:before="178" w:after="0" w:line="271" w:lineRule="auto"/>
        <w:ind w:left="420" w:right="432"/>
        <w:jc w:val="both"/>
        <w:rPr>
          <w:lang w:val="ru-RU"/>
        </w:rPr>
      </w:pP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—  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5E4252" w:rsidRPr="00217677" w:rsidRDefault="00217677" w:rsidP="00615E81">
      <w:pPr>
        <w:autoSpaceDE w:val="0"/>
        <w:autoSpaceDN w:val="0"/>
        <w:spacing w:before="190" w:after="0" w:line="230" w:lineRule="auto"/>
        <w:ind w:left="420"/>
        <w:jc w:val="both"/>
        <w:rPr>
          <w:lang w:val="ru-RU"/>
        </w:rPr>
      </w:pP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—  овладение смысловым чтением для решения различного уровня учебных и жизненных задач;</w:t>
      </w:r>
    </w:p>
    <w:p w:rsidR="005E4252" w:rsidRPr="00217677" w:rsidRDefault="00217677" w:rsidP="00615E81">
      <w:pPr>
        <w:autoSpaceDE w:val="0"/>
        <w:autoSpaceDN w:val="0"/>
        <w:spacing w:before="190" w:after="0"/>
        <w:ind w:left="420"/>
        <w:jc w:val="both"/>
        <w:rPr>
          <w:lang w:val="ru-RU"/>
        </w:rPr>
      </w:pP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—  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литературы, творчества писателей.</w:t>
      </w:r>
    </w:p>
    <w:p w:rsidR="005E4252" w:rsidRPr="00217677" w:rsidRDefault="00217677">
      <w:pPr>
        <w:autoSpaceDE w:val="0"/>
        <w:autoSpaceDN w:val="0"/>
        <w:spacing w:before="322" w:after="0" w:line="230" w:lineRule="auto"/>
        <w:rPr>
          <w:lang w:val="ru-RU"/>
        </w:rPr>
      </w:pPr>
      <w:r w:rsidRPr="00217677">
        <w:rPr>
          <w:rFonts w:ascii="Times New Roman" w:eastAsia="Times New Roman" w:hAnsi="Times New Roman"/>
          <w:b/>
          <w:color w:val="000000"/>
          <w:sz w:val="24"/>
          <w:lang w:val="ru-RU"/>
        </w:rPr>
        <w:t>МЕТАПРЕДМЕТНЫЕ РЕЗУЛЬТАТЫ</w:t>
      </w:r>
    </w:p>
    <w:p w:rsidR="005E4252" w:rsidRPr="00217677" w:rsidRDefault="00217677" w:rsidP="00615E81">
      <w:pPr>
        <w:tabs>
          <w:tab w:val="left" w:pos="180"/>
        </w:tabs>
        <w:autoSpaceDE w:val="0"/>
        <w:autoSpaceDN w:val="0"/>
        <w:spacing w:before="166" w:after="0" w:line="262" w:lineRule="auto"/>
        <w:ind w:right="144"/>
        <w:jc w:val="both"/>
        <w:rPr>
          <w:lang w:val="ru-RU"/>
        </w:rPr>
      </w:pPr>
      <w:r w:rsidRPr="00217677">
        <w:rPr>
          <w:lang w:val="ru-RU"/>
        </w:rPr>
        <w:tab/>
      </w: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В результате изучения предмета «Литературное чтение» в начальной школе у обучающихся будут сформированы познавательные универсальные учебные действия:</w:t>
      </w:r>
    </w:p>
    <w:p w:rsidR="005E4252" w:rsidRPr="00217677" w:rsidRDefault="00217677" w:rsidP="00615E81">
      <w:pPr>
        <w:autoSpaceDE w:val="0"/>
        <w:autoSpaceDN w:val="0"/>
        <w:spacing w:before="192" w:after="0" w:line="230" w:lineRule="auto"/>
        <w:ind w:left="180"/>
        <w:jc w:val="both"/>
        <w:rPr>
          <w:lang w:val="ru-RU"/>
        </w:rPr>
      </w:pPr>
      <w:r w:rsidRPr="00217677">
        <w:rPr>
          <w:rFonts w:ascii="Times New Roman" w:eastAsia="Times New Roman" w:hAnsi="Times New Roman"/>
          <w:i/>
          <w:color w:val="000000"/>
          <w:sz w:val="24"/>
          <w:lang w:val="ru-RU"/>
        </w:rPr>
        <w:t>базовые логические действия:</w:t>
      </w:r>
    </w:p>
    <w:p w:rsidR="005E4252" w:rsidRPr="00217677" w:rsidRDefault="00217677" w:rsidP="00615E81">
      <w:pPr>
        <w:autoSpaceDE w:val="0"/>
        <w:autoSpaceDN w:val="0"/>
        <w:spacing w:before="178" w:after="0" w:line="262" w:lineRule="auto"/>
        <w:ind w:left="420" w:right="144"/>
        <w:jc w:val="both"/>
        <w:rPr>
          <w:lang w:val="ru-RU"/>
        </w:rPr>
      </w:pP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—  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5E4252" w:rsidRPr="00217677" w:rsidRDefault="00217677" w:rsidP="00615E81">
      <w:pPr>
        <w:autoSpaceDE w:val="0"/>
        <w:autoSpaceDN w:val="0"/>
        <w:spacing w:before="190" w:after="0" w:line="230" w:lineRule="auto"/>
        <w:ind w:left="420"/>
        <w:jc w:val="both"/>
        <w:rPr>
          <w:lang w:val="ru-RU"/>
        </w:rPr>
      </w:pP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—  объединять произведения по жанру, авторской принадлежности;</w:t>
      </w:r>
    </w:p>
    <w:p w:rsidR="005E4252" w:rsidRPr="00217677" w:rsidRDefault="00217677" w:rsidP="00615E81">
      <w:pPr>
        <w:autoSpaceDE w:val="0"/>
        <w:autoSpaceDN w:val="0"/>
        <w:spacing w:before="190" w:after="0" w:line="262" w:lineRule="auto"/>
        <w:ind w:left="420" w:right="288"/>
        <w:jc w:val="both"/>
        <w:rPr>
          <w:lang w:val="ru-RU"/>
        </w:rPr>
      </w:pP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—  определять существенный признак для классификации, классифицировать произведения по темам, жанрам и видам;</w:t>
      </w:r>
    </w:p>
    <w:p w:rsidR="005E4252" w:rsidRPr="00217677" w:rsidRDefault="00217677" w:rsidP="00615E81">
      <w:pPr>
        <w:autoSpaceDE w:val="0"/>
        <w:autoSpaceDN w:val="0"/>
        <w:spacing w:before="190" w:after="0" w:line="271" w:lineRule="auto"/>
        <w:ind w:left="420"/>
        <w:jc w:val="both"/>
        <w:rPr>
          <w:lang w:val="ru-RU"/>
        </w:rPr>
      </w:pP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</w:t>
      </w:r>
      <w:r w:rsidRPr="00217677">
        <w:rPr>
          <w:lang w:val="ru-RU"/>
        </w:rPr>
        <w:br/>
      </w: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предложенному алгоритму;</w:t>
      </w:r>
    </w:p>
    <w:p w:rsidR="005E4252" w:rsidRPr="00217677" w:rsidRDefault="00217677" w:rsidP="00615E81">
      <w:pPr>
        <w:autoSpaceDE w:val="0"/>
        <w:autoSpaceDN w:val="0"/>
        <w:spacing w:before="190" w:after="0" w:line="262" w:lineRule="auto"/>
        <w:ind w:left="420" w:right="432"/>
        <w:jc w:val="both"/>
        <w:rPr>
          <w:lang w:val="ru-RU"/>
        </w:rPr>
      </w:pP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—  выявлять недостаток информации для решения учебной (практической) задачи на основе предложенного алгоритма;</w:t>
      </w:r>
    </w:p>
    <w:p w:rsidR="005E4252" w:rsidRPr="00217677" w:rsidRDefault="00217677" w:rsidP="00615E81">
      <w:pPr>
        <w:autoSpaceDE w:val="0"/>
        <w:autoSpaceDN w:val="0"/>
        <w:spacing w:before="190" w:after="0" w:line="230" w:lineRule="auto"/>
        <w:ind w:left="420"/>
        <w:jc w:val="both"/>
        <w:rPr>
          <w:lang w:val="ru-RU"/>
        </w:rPr>
      </w:pP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—  устанавливать причинно-следственные связи в сюжете фольклорного и художественного</w:t>
      </w:r>
    </w:p>
    <w:p w:rsidR="005E4252" w:rsidRPr="00217677" w:rsidRDefault="005E4252" w:rsidP="00615E81">
      <w:pPr>
        <w:jc w:val="both"/>
        <w:rPr>
          <w:lang w:val="ru-RU"/>
        </w:rPr>
        <w:sectPr w:rsidR="005E4252" w:rsidRPr="00217677">
          <w:pgSz w:w="11900" w:h="16840"/>
          <w:pgMar w:top="286" w:right="720" w:bottom="296" w:left="666" w:header="720" w:footer="720" w:gutter="0"/>
          <w:cols w:space="720" w:equalWidth="0">
            <w:col w:w="10514" w:space="0"/>
          </w:cols>
          <w:docGrid w:linePitch="360"/>
        </w:sectPr>
      </w:pPr>
    </w:p>
    <w:p w:rsidR="005E4252" w:rsidRPr="00217677" w:rsidRDefault="005E4252" w:rsidP="00615E81">
      <w:pPr>
        <w:autoSpaceDE w:val="0"/>
        <w:autoSpaceDN w:val="0"/>
        <w:spacing w:after="90" w:line="220" w:lineRule="exact"/>
        <w:jc w:val="both"/>
        <w:rPr>
          <w:lang w:val="ru-RU"/>
        </w:rPr>
      </w:pPr>
    </w:p>
    <w:p w:rsidR="005E4252" w:rsidRPr="00217677" w:rsidRDefault="00217677" w:rsidP="00615E81">
      <w:pPr>
        <w:tabs>
          <w:tab w:val="left" w:pos="420"/>
        </w:tabs>
        <w:autoSpaceDE w:val="0"/>
        <w:autoSpaceDN w:val="0"/>
        <w:spacing w:after="0" w:line="341" w:lineRule="auto"/>
        <w:ind w:left="180"/>
        <w:jc w:val="both"/>
        <w:rPr>
          <w:lang w:val="ru-RU"/>
        </w:rPr>
      </w:pPr>
      <w:r w:rsidRPr="00217677">
        <w:rPr>
          <w:lang w:val="ru-RU"/>
        </w:rPr>
        <w:tab/>
      </w: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 xml:space="preserve">текста, при составлении плана, пересказе текста, характеристике поступков героев; </w:t>
      </w:r>
      <w:r w:rsidRPr="00217677">
        <w:rPr>
          <w:lang w:val="ru-RU"/>
        </w:rPr>
        <w:br/>
      </w:r>
      <w:r w:rsidRPr="00217677">
        <w:rPr>
          <w:rFonts w:ascii="Times New Roman" w:eastAsia="Times New Roman" w:hAnsi="Times New Roman"/>
          <w:i/>
          <w:color w:val="000000"/>
          <w:sz w:val="24"/>
          <w:lang w:val="ru-RU"/>
        </w:rPr>
        <w:t>базовые исследовательские действия:</w:t>
      </w:r>
      <w:r w:rsidRPr="00217677">
        <w:rPr>
          <w:lang w:val="ru-RU"/>
        </w:rPr>
        <w:br/>
      </w:r>
      <w:r w:rsidRPr="00217677">
        <w:rPr>
          <w:lang w:val="ru-RU"/>
        </w:rPr>
        <w:tab/>
      </w: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определять разрыв между реальным и желательным состоянием объекта (ситуации) на основе </w:t>
      </w:r>
      <w:r w:rsidRPr="00217677">
        <w:rPr>
          <w:lang w:val="ru-RU"/>
        </w:rPr>
        <w:tab/>
      </w: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предложенных учителем вопросов;</w:t>
      </w:r>
      <w:r w:rsidRPr="00217677">
        <w:rPr>
          <w:lang w:val="ru-RU"/>
        </w:rPr>
        <w:br/>
      </w:r>
      <w:r w:rsidRPr="00217677">
        <w:rPr>
          <w:lang w:val="ru-RU"/>
        </w:rPr>
        <w:tab/>
      </w: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—  формулировать с помощью учителя цель, планировать изменения объекта, ситуации;</w:t>
      </w:r>
      <w:r w:rsidRPr="00217677">
        <w:rPr>
          <w:lang w:val="ru-RU"/>
        </w:rPr>
        <w:tab/>
      </w: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 xml:space="preserve">—  сравнивать несколько вариантов решения задачи, выбирать наиболее подходящий (на основе </w:t>
      </w:r>
      <w:r w:rsidRPr="00217677">
        <w:rPr>
          <w:lang w:val="ru-RU"/>
        </w:rPr>
        <w:tab/>
      </w: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предложенных критериев);</w:t>
      </w:r>
    </w:p>
    <w:p w:rsidR="005E4252" w:rsidRPr="00217677" w:rsidRDefault="00217677" w:rsidP="00615E81">
      <w:pPr>
        <w:tabs>
          <w:tab w:val="left" w:pos="420"/>
        </w:tabs>
        <w:autoSpaceDE w:val="0"/>
        <w:autoSpaceDN w:val="0"/>
        <w:spacing w:before="238" w:after="0" w:line="341" w:lineRule="auto"/>
        <w:ind w:left="180" w:right="144"/>
        <w:jc w:val="both"/>
        <w:rPr>
          <w:lang w:val="ru-RU"/>
        </w:rPr>
      </w:pPr>
      <w:r w:rsidRPr="00217677">
        <w:rPr>
          <w:lang w:val="ru-RU"/>
        </w:rPr>
        <w:tab/>
      </w: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проводить по предложенному плану опыт, несложное исследование по  установлению </w:t>
      </w:r>
      <w:r w:rsidRPr="00217677">
        <w:rPr>
          <w:lang w:val="ru-RU"/>
        </w:rPr>
        <w:tab/>
      </w: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особенностей  объекта  изучения и связей между объектами (часть — целое, причина —</w:t>
      </w:r>
      <w:r w:rsidRPr="00217677">
        <w:rPr>
          <w:lang w:val="ru-RU"/>
        </w:rPr>
        <w:tab/>
      </w: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следствие);</w:t>
      </w:r>
      <w:r w:rsidRPr="00217677">
        <w:rPr>
          <w:lang w:val="ru-RU"/>
        </w:rPr>
        <w:br/>
      </w:r>
      <w:r w:rsidRPr="00217677">
        <w:rPr>
          <w:lang w:val="ru-RU"/>
        </w:rPr>
        <w:tab/>
      </w: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 xml:space="preserve">—  формулировать выводы и подкреплять их доказательствами на основе результатов </w:t>
      </w:r>
      <w:r w:rsidRPr="00217677">
        <w:rPr>
          <w:lang w:val="ru-RU"/>
        </w:rPr>
        <w:br/>
      </w:r>
      <w:r w:rsidRPr="00217677">
        <w:rPr>
          <w:lang w:val="ru-RU"/>
        </w:rPr>
        <w:tab/>
      </w: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проведённого наблюдения (опыта, классификации, сравнения, исследования);</w:t>
      </w:r>
      <w:r w:rsidRPr="00217677">
        <w:rPr>
          <w:lang w:val="ru-RU"/>
        </w:rPr>
        <w:br/>
      </w:r>
      <w:r w:rsidRPr="00217677">
        <w:rPr>
          <w:lang w:val="ru-RU"/>
        </w:rPr>
        <w:tab/>
      </w: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прогнозировать возможное развитие  процессов,  событий и их последствия в аналогичных </w:t>
      </w:r>
      <w:r w:rsidRPr="00217677">
        <w:rPr>
          <w:lang w:val="ru-RU"/>
        </w:rPr>
        <w:tab/>
      </w: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 xml:space="preserve">или сходных ситуациях; </w:t>
      </w:r>
      <w:r w:rsidRPr="00217677">
        <w:rPr>
          <w:lang w:val="ru-RU"/>
        </w:rPr>
        <w:br/>
      </w:r>
      <w:r w:rsidRPr="00217677">
        <w:rPr>
          <w:rFonts w:ascii="Times New Roman" w:eastAsia="Times New Roman" w:hAnsi="Times New Roman"/>
          <w:i/>
          <w:color w:val="000000"/>
          <w:sz w:val="24"/>
          <w:lang w:val="ru-RU"/>
        </w:rPr>
        <w:t>работа с информацией:</w:t>
      </w:r>
      <w:r w:rsidRPr="00217677">
        <w:rPr>
          <w:lang w:val="ru-RU"/>
        </w:rPr>
        <w:br/>
      </w:r>
      <w:r w:rsidRPr="00217677">
        <w:rPr>
          <w:lang w:val="ru-RU"/>
        </w:rPr>
        <w:tab/>
      </w: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—  выбирать источник получения информации;</w:t>
      </w:r>
      <w:r w:rsidRPr="00217677">
        <w:rPr>
          <w:lang w:val="ru-RU"/>
        </w:rPr>
        <w:br/>
      </w:r>
      <w:r w:rsidRPr="00217677">
        <w:rPr>
          <w:lang w:val="ru-RU"/>
        </w:rPr>
        <w:tab/>
      </w: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согласно заданному алгоритму находить в предложенном источнике информацию, </w:t>
      </w:r>
      <w:r w:rsidRPr="00217677">
        <w:rPr>
          <w:lang w:val="ru-RU"/>
        </w:rPr>
        <w:tab/>
      </w: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представленную в явном виде;</w:t>
      </w:r>
      <w:r w:rsidRPr="00217677">
        <w:rPr>
          <w:lang w:val="ru-RU"/>
        </w:rPr>
        <w:br/>
      </w:r>
      <w:r w:rsidRPr="00217677">
        <w:rPr>
          <w:lang w:val="ru-RU"/>
        </w:rPr>
        <w:tab/>
      </w: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распознавать достоверную и недостоверную информацию самостоятельно или на основании </w:t>
      </w:r>
      <w:r w:rsidRPr="00217677">
        <w:rPr>
          <w:lang w:val="ru-RU"/>
        </w:rPr>
        <w:tab/>
      </w: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предложенного учителем способа её проверки;</w:t>
      </w:r>
      <w:r w:rsidRPr="00217677">
        <w:rPr>
          <w:lang w:val="ru-RU"/>
        </w:rPr>
        <w:br/>
      </w:r>
      <w:r w:rsidRPr="00217677">
        <w:rPr>
          <w:lang w:val="ru-RU"/>
        </w:rPr>
        <w:tab/>
      </w: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соблюдать с помощью взрослых (учителей, родителей (законных представителей) правила </w:t>
      </w:r>
      <w:r w:rsidRPr="00217677">
        <w:rPr>
          <w:lang w:val="ru-RU"/>
        </w:rPr>
        <w:tab/>
      </w: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информационной безопасности при поиске информации в сети Интернет;</w:t>
      </w:r>
      <w:r w:rsidRPr="00217677">
        <w:rPr>
          <w:lang w:val="ru-RU"/>
        </w:rPr>
        <w:br/>
      </w:r>
      <w:r w:rsidRPr="00217677">
        <w:rPr>
          <w:lang w:val="ru-RU"/>
        </w:rPr>
        <w:tab/>
      </w: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 xml:space="preserve">—  анализировать и создавать текстовую, видео, графическую, звуковую информацию в </w:t>
      </w:r>
      <w:r w:rsidRPr="00217677">
        <w:rPr>
          <w:lang w:val="ru-RU"/>
        </w:rPr>
        <w:tab/>
      </w: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соответствии с учебной задачей;</w:t>
      </w:r>
      <w:r w:rsidRPr="00217677">
        <w:rPr>
          <w:lang w:val="ru-RU"/>
        </w:rPr>
        <w:br/>
      </w:r>
      <w:r w:rsidRPr="00217677">
        <w:rPr>
          <w:lang w:val="ru-RU"/>
        </w:rPr>
        <w:tab/>
      </w: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—  самостоятельно создавать схемы, таблицы для представления информации.</w:t>
      </w:r>
    </w:p>
    <w:p w:rsidR="005E4252" w:rsidRPr="00217677" w:rsidRDefault="00217677" w:rsidP="00615E81">
      <w:pPr>
        <w:tabs>
          <w:tab w:val="left" w:pos="180"/>
          <w:tab w:val="left" w:pos="420"/>
        </w:tabs>
        <w:autoSpaceDE w:val="0"/>
        <w:autoSpaceDN w:val="0"/>
        <w:spacing w:before="178" w:after="0" w:line="350" w:lineRule="auto"/>
        <w:ind w:right="432"/>
        <w:jc w:val="both"/>
        <w:rPr>
          <w:lang w:val="ru-RU"/>
        </w:rPr>
      </w:pPr>
      <w:r w:rsidRPr="00217677">
        <w:rPr>
          <w:lang w:val="ru-RU"/>
        </w:rPr>
        <w:tab/>
      </w: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 xml:space="preserve">К концу обучения в начальной школе у обучающегося формируются </w:t>
      </w:r>
      <w:r w:rsidRPr="00217677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коммуникативные </w:t>
      </w: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 xml:space="preserve">универсальные учебные действия: </w:t>
      </w:r>
      <w:r w:rsidRPr="00217677">
        <w:rPr>
          <w:lang w:val="ru-RU"/>
        </w:rPr>
        <w:br/>
      </w:r>
      <w:r w:rsidRPr="00217677">
        <w:rPr>
          <w:lang w:val="ru-RU"/>
        </w:rPr>
        <w:tab/>
      </w:r>
      <w:r w:rsidRPr="00217677">
        <w:rPr>
          <w:rFonts w:ascii="Times New Roman" w:eastAsia="Times New Roman" w:hAnsi="Times New Roman"/>
          <w:i/>
          <w:color w:val="000000"/>
          <w:sz w:val="24"/>
          <w:lang w:val="ru-RU"/>
        </w:rPr>
        <w:t>общение</w:t>
      </w: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:</w:t>
      </w:r>
      <w:r w:rsidRPr="00217677">
        <w:rPr>
          <w:lang w:val="ru-RU"/>
        </w:rPr>
        <w:br/>
      </w:r>
      <w:r w:rsidRPr="00217677">
        <w:rPr>
          <w:lang w:val="ru-RU"/>
        </w:rPr>
        <w:tab/>
      </w: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 xml:space="preserve">—  воспринимать и формулировать суждения, выражать эмоции в соответствии с целями и </w:t>
      </w:r>
      <w:r w:rsidRPr="00217677">
        <w:rPr>
          <w:lang w:val="ru-RU"/>
        </w:rPr>
        <w:tab/>
      </w: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условиями общения в знакомой среде;</w:t>
      </w:r>
      <w:r w:rsidRPr="00217677">
        <w:rPr>
          <w:lang w:val="ru-RU"/>
        </w:rPr>
        <w:br/>
      </w:r>
      <w:r w:rsidRPr="00217677">
        <w:rPr>
          <w:lang w:val="ru-RU"/>
        </w:rPr>
        <w:tab/>
      </w: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проявлять уважительное отношение к собеседнику, соблюдать правила ведения диалога и </w:t>
      </w:r>
      <w:r w:rsidRPr="00217677">
        <w:rPr>
          <w:lang w:val="ru-RU"/>
        </w:rPr>
        <w:tab/>
      </w: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дискуссии;</w:t>
      </w:r>
      <w:r w:rsidRPr="00217677">
        <w:rPr>
          <w:lang w:val="ru-RU"/>
        </w:rPr>
        <w:br/>
      </w:r>
      <w:r w:rsidRPr="00217677">
        <w:rPr>
          <w:lang w:val="ru-RU"/>
        </w:rPr>
        <w:tab/>
      </w: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—  признавать возможность существования разных точек зрения;</w:t>
      </w:r>
      <w:r w:rsidRPr="00217677">
        <w:rPr>
          <w:lang w:val="ru-RU"/>
        </w:rPr>
        <w:br/>
      </w:r>
      <w:r w:rsidRPr="00217677">
        <w:rPr>
          <w:lang w:val="ru-RU"/>
        </w:rPr>
        <w:tab/>
      </w: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—  корректно и аргументированно высказывать своё мнение;</w:t>
      </w:r>
      <w:r w:rsidRPr="00217677">
        <w:rPr>
          <w:lang w:val="ru-RU"/>
        </w:rPr>
        <w:br/>
      </w:r>
      <w:r w:rsidRPr="00217677">
        <w:rPr>
          <w:lang w:val="ru-RU"/>
        </w:rPr>
        <w:tab/>
      </w: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—  строить речевое высказывание в соответствии с поставленной задачей;</w:t>
      </w:r>
      <w:r w:rsidRPr="00217677">
        <w:rPr>
          <w:lang w:val="ru-RU"/>
        </w:rPr>
        <w:br/>
      </w:r>
      <w:r w:rsidRPr="00217677">
        <w:rPr>
          <w:lang w:val="ru-RU"/>
        </w:rPr>
        <w:tab/>
      </w: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—  создавать устные и письменные тексты (описание, рассуждение, повествование);</w:t>
      </w:r>
      <w:r w:rsidRPr="00217677">
        <w:rPr>
          <w:lang w:val="ru-RU"/>
        </w:rPr>
        <w:tab/>
      </w: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—  готовить небольшие публичные выступления;</w:t>
      </w:r>
      <w:r w:rsidRPr="00217677">
        <w:rPr>
          <w:lang w:val="ru-RU"/>
        </w:rPr>
        <w:br/>
      </w:r>
      <w:r w:rsidRPr="00217677">
        <w:rPr>
          <w:lang w:val="ru-RU"/>
        </w:rPr>
        <w:tab/>
      </w: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—  подбирать иллюстративный материал (рисунки, фото, плакаты) к тексту выступления.</w:t>
      </w:r>
    </w:p>
    <w:p w:rsidR="005E4252" w:rsidRPr="00217677" w:rsidRDefault="005E4252" w:rsidP="00615E81">
      <w:pPr>
        <w:jc w:val="both"/>
        <w:rPr>
          <w:lang w:val="ru-RU"/>
        </w:rPr>
        <w:sectPr w:rsidR="005E4252" w:rsidRPr="00217677">
          <w:pgSz w:w="11900" w:h="16840"/>
          <w:pgMar w:top="310" w:right="766" w:bottom="392" w:left="666" w:header="720" w:footer="720" w:gutter="0"/>
          <w:cols w:space="720" w:equalWidth="0">
            <w:col w:w="10468" w:space="0"/>
          </w:cols>
          <w:docGrid w:linePitch="360"/>
        </w:sectPr>
      </w:pPr>
    </w:p>
    <w:p w:rsidR="005E4252" w:rsidRPr="00217677" w:rsidRDefault="005E4252" w:rsidP="00615E81">
      <w:pPr>
        <w:autoSpaceDE w:val="0"/>
        <w:autoSpaceDN w:val="0"/>
        <w:spacing w:after="78" w:line="220" w:lineRule="exact"/>
        <w:jc w:val="both"/>
        <w:rPr>
          <w:lang w:val="ru-RU"/>
        </w:rPr>
      </w:pPr>
    </w:p>
    <w:p w:rsidR="005E4252" w:rsidRPr="00217677" w:rsidRDefault="00217677" w:rsidP="00615E81">
      <w:pPr>
        <w:tabs>
          <w:tab w:val="left" w:pos="180"/>
        </w:tabs>
        <w:autoSpaceDE w:val="0"/>
        <w:autoSpaceDN w:val="0"/>
        <w:spacing w:after="0" w:line="271" w:lineRule="auto"/>
        <w:jc w:val="both"/>
        <w:rPr>
          <w:lang w:val="ru-RU"/>
        </w:rPr>
      </w:pPr>
      <w:r w:rsidRPr="00217677">
        <w:rPr>
          <w:lang w:val="ru-RU"/>
        </w:rPr>
        <w:tab/>
      </w: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 xml:space="preserve">К концу обучения в начальной школе у обучающегося формируются </w:t>
      </w:r>
      <w:r w:rsidRPr="00217677">
        <w:rPr>
          <w:rFonts w:ascii="Times New Roman" w:eastAsia="Times New Roman" w:hAnsi="Times New Roman"/>
          <w:b/>
          <w:color w:val="000000"/>
          <w:sz w:val="24"/>
          <w:lang w:val="ru-RU"/>
        </w:rPr>
        <w:t>регулятивные</w:t>
      </w: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 xml:space="preserve"> универсальные учебные действия: </w:t>
      </w:r>
      <w:r w:rsidRPr="00217677">
        <w:rPr>
          <w:lang w:val="ru-RU"/>
        </w:rPr>
        <w:br/>
      </w:r>
      <w:r w:rsidRPr="00217677">
        <w:rPr>
          <w:lang w:val="ru-RU"/>
        </w:rPr>
        <w:tab/>
      </w:r>
      <w:r w:rsidRPr="00217677">
        <w:rPr>
          <w:rFonts w:ascii="Times New Roman" w:eastAsia="Times New Roman" w:hAnsi="Times New Roman"/>
          <w:i/>
          <w:color w:val="000000"/>
          <w:sz w:val="24"/>
          <w:lang w:val="ru-RU"/>
        </w:rPr>
        <w:t>самоорганизация</w:t>
      </w: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:</w:t>
      </w:r>
    </w:p>
    <w:p w:rsidR="005E4252" w:rsidRPr="00217677" w:rsidRDefault="00217677" w:rsidP="00615E81">
      <w:pPr>
        <w:autoSpaceDE w:val="0"/>
        <w:autoSpaceDN w:val="0"/>
        <w:spacing w:before="178" w:after="0" w:line="230" w:lineRule="auto"/>
        <w:ind w:left="420"/>
        <w:jc w:val="both"/>
        <w:rPr>
          <w:lang w:val="ru-RU"/>
        </w:rPr>
      </w:pP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—  планировать действия по решению учебной задачи для получения результата;</w:t>
      </w:r>
    </w:p>
    <w:p w:rsidR="005E4252" w:rsidRPr="00217677" w:rsidRDefault="00217677" w:rsidP="00615E81">
      <w:pPr>
        <w:autoSpaceDE w:val="0"/>
        <w:autoSpaceDN w:val="0"/>
        <w:spacing w:before="190" w:after="0" w:line="230" w:lineRule="auto"/>
        <w:ind w:left="420"/>
        <w:jc w:val="both"/>
        <w:rPr>
          <w:lang w:val="ru-RU"/>
        </w:rPr>
      </w:pP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—  выстраивать последовательность выбранных действий;</w:t>
      </w:r>
    </w:p>
    <w:p w:rsidR="005E4252" w:rsidRPr="00217677" w:rsidRDefault="00217677" w:rsidP="00615E81">
      <w:pPr>
        <w:autoSpaceDE w:val="0"/>
        <w:autoSpaceDN w:val="0"/>
        <w:spacing w:before="178" w:after="0" w:line="230" w:lineRule="auto"/>
        <w:ind w:left="180"/>
        <w:jc w:val="both"/>
        <w:rPr>
          <w:lang w:val="ru-RU"/>
        </w:rPr>
      </w:pPr>
      <w:r w:rsidRPr="00217677">
        <w:rPr>
          <w:rFonts w:ascii="Times New Roman" w:eastAsia="Times New Roman" w:hAnsi="Times New Roman"/>
          <w:i/>
          <w:color w:val="000000"/>
          <w:sz w:val="24"/>
          <w:lang w:val="ru-RU"/>
        </w:rPr>
        <w:t>самоконтроль</w:t>
      </w: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:</w:t>
      </w:r>
    </w:p>
    <w:p w:rsidR="005E4252" w:rsidRPr="00217677" w:rsidRDefault="00217677" w:rsidP="00615E81">
      <w:pPr>
        <w:autoSpaceDE w:val="0"/>
        <w:autoSpaceDN w:val="0"/>
        <w:spacing w:before="178" w:after="0" w:line="230" w:lineRule="auto"/>
        <w:ind w:left="420"/>
        <w:jc w:val="both"/>
        <w:rPr>
          <w:lang w:val="ru-RU"/>
        </w:rPr>
      </w:pP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—  устанавливать причины успеха/неудач учебной деятельности;</w:t>
      </w:r>
    </w:p>
    <w:p w:rsidR="005E4252" w:rsidRPr="00217677" w:rsidRDefault="00217677" w:rsidP="00615E81">
      <w:pPr>
        <w:autoSpaceDE w:val="0"/>
        <w:autoSpaceDN w:val="0"/>
        <w:spacing w:before="190" w:after="0" w:line="230" w:lineRule="auto"/>
        <w:ind w:left="420"/>
        <w:jc w:val="both"/>
        <w:rPr>
          <w:lang w:val="ru-RU"/>
        </w:rPr>
      </w:pP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—  корректировать свои учебные действия для преодоления ошибок.</w:t>
      </w:r>
    </w:p>
    <w:p w:rsidR="005E4252" w:rsidRPr="00217677" w:rsidRDefault="00217677" w:rsidP="00615E81">
      <w:pPr>
        <w:autoSpaceDE w:val="0"/>
        <w:autoSpaceDN w:val="0"/>
        <w:spacing w:before="324" w:after="0" w:line="230" w:lineRule="auto"/>
        <w:jc w:val="both"/>
        <w:rPr>
          <w:lang w:val="ru-RU"/>
        </w:rPr>
      </w:pPr>
      <w:r w:rsidRPr="00217677">
        <w:rPr>
          <w:rFonts w:ascii="Times New Roman" w:eastAsia="Times New Roman" w:hAnsi="Times New Roman"/>
          <w:b/>
          <w:color w:val="000000"/>
          <w:sz w:val="24"/>
          <w:lang w:val="ru-RU"/>
        </w:rPr>
        <w:t>Совместная деятельность:</w:t>
      </w:r>
    </w:p>
    <w:p w:rsidR="005E4252" w:rsidRPr="00217677" w:rsidRDefault="00217677" w:rsidP="00615E81">
      <w:pPr>
        <w:autoSpaceDE w:val="0"/>
        <w:autoSpaceDN w:val="0"/>
        <w:spacing w:before="228" w:after="0" w:line="271" w:lineRule="auto"/>
        <w:ind w:left="420" w:right="432"/>
        <w:jc w:val="both"/>
        <w:rPr>
          <w:lang w:val="ru-RU"/>
        </w:rPr>
      </w:pP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—  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5E4252" w:rsidRPr="00217677" w:rsidRDefault="00217677" w:rsidP="00615E81">
      <w:pPr>
        <w:autoSpaceDE w:val="0"/>
        <w:autoSpaceDN w:val="0"/>
        <w:spacing w:before="190" w:after="0" w:line="262" w:lineRule="auto"/>
        <w:ind w:left="420" w:right="144"/>
        <w:jc w:val="both"/>
        <w:rPr>
          <w:lang w:val="ru-RU"/>
        </w:rPr>
      </w:pP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— 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5E4252" w:rsidRPr="00217677" w:rsidRDefault="00217677" w:rsidP="00615E81">
      <w:pPr>
        <w:autoSpaceDE w:val="0"/>
        <w:autoSpaceDN w:val="0"/>
        <w:spacing w:before="190" w:after="0" w:line="230" w:lineRule="auto"/>
        <w:ind w:left="420"/>
        <w:jc w:val="both"/>
        <w:rPr>
          <w:lang w:val="ru-RU"/>
        </w:rPr>
      </w:pP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—  проявлять готовность руководить, выполнять поручения, подчиняться;</w:t>
      </w:r>
    </w:p>
    <w:p w:rsidR="005E4252" w:rsidRPr="00217677" w:rsidRDefault="00217677" w:rsidP="00615E81">
      <w:pPr>
        <w:autoSpaceDE w:val="0"/>
        <w:autoSpaceDN w:val="0"/>
        <w:spacing w:before="190" w:after="0" w:line="230" w:lineRule="auto"/>
        <w:ind w:left="420"/>
        <w:jc w:val="both"/>
        <w:rPr>
          <w:lang w:val="ru-RU"/>
        </w:rPr>
      </w:pP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—  ответственно выполнять свою часть работы;</w:t>
      </w:r>
    </w:p>
    <w:p w:rsidR="005E4252" w:rsidRPr="00217677" w:rsidRDefault="00217677" w:rsidP="00615E81">
      <w:pPr>
        <w:autoSpaceDE w:val="0"/>
        <w:autoSpaceDN w:val="0"/>
        <w:spacing w:before="190" w:after="0" w:line="230" w:lineRule="auto"/>
        <w:ind w:left="420"/>
        <w:jc w:val="both"/>
        <w:rPr>
          <w:lang w:val="ru-RU"/>
        </w:rPr>
      </w:pP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—  оценивать свой вклад в общий результат;</w:t>
      </w:r>
    </w:p>
    <w:p w:rsidR="005E4252" w:rsidRPr="00217677" w:rsidRDefault="00217677" w:rsidP="00615E81">
      <w:pPr>
        <w:autoSpaceDE w:val="0"/>
        <w:autoSpaceDN w:val="0"/>
        <w:spacing w:before="190" w:after="0" w:line="230" w:lineRule="auto"/>
        <w:ind w:left="420"/>
        <w:jc w:val="both"/>
        <w:rPr>
          <w:lang w:val="ru-RU"/>
        </w:rPr>
      </w:pP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—  выполнять совместные проектные задания с опорой на предложенные образцы.</w:t>
      </w:r>
    </w:p>
    <w:p w:rsidR="005E4252" w:rsidRPr="00217677" w:rsidRDefault="00217677">
      <w:pPr>
        <w:autoSpaceDE w:val="0"/>
        <w:autoSpaceDN w:val="0"/>
        <w:spacing w:before="322" w:after="0" w:line="230" w:lineRule="auto"/>
        <w:rPr>
          <w:lang w:val="ru-RU"/>
        </w:rPr>
      </w:pPr>
      <w:r w:rsidRPr="00217677">
        <w:rPr>
          <w:rFonts w:ascii="Times New Roman" w:eastAsia="Times New Roman" w:hAnsi="Times New Roman"/>
          <w:b/>
          <w:color w:val="000000"/>
          <w:sz w:val="24"/>
          <w:lang w:val="ru-RU"/>
        </w:rPr>
        <w:t>ПРЕДМЕТНЫЕ РЕЗУЛЬТАТЫ</w:t>
      </w:r>
    </w:p>
    <w:p w:rsidR="005E4252" w:rsidRPr="00217677" w:rsidRDefault="00217677" w:rsidP="00615E81">
      <w:pPr>
        <w:autoSpaceDE w:val="0"/>
        <w:autoSpaceDN w:val="0"/>
        <w:spacing w:before="166" w:after="0"/>
        <w:ind w:right="576" w:firstLine="180"/>
        <w:jc w:val="both"/>
        <w:rPr>
          <w:lang w:val="ru-RU"/>
        </w:rPr>
      </w:pP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5E4252" w:rsidRPr="00217677" w:rsidRDefault="00217677" w:rsidP="00615E81">
      <w:pPr>
        <w:autoSpaceDE w:val="0"/>
        <w:autoSpaceDN w:val="0"/>
        <w:spacing w:before="70" w:after="0" w:line="230" w:lineRule="auto"/>
        <w:ind w:left="180"/>
        <w:jc w:val="both"/>
        <w:rPr>
          <w:lang w:val="ru-RU"/>
        </w:rPr>
      </w:pP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К концу обучения</w:t>
      </w:r>
      <w:r w:rsidRPr="00217677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в первом классе</w:t>
      </w: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 xml:space="preserve"> обучающийся научится:</w:t>
      </w:r>
    </w:p>
    <w:p w:rsidR="005E4252" w:rsidRPr="00217677" w:rsidRDefault="00217677" w:rsidP="00615E81">
      <w:pPr>
        <w:autoSpaceDE w:val="0"/>
        <w:autoSpaceDN w:val="0"/>
        <w:spacing w:before="178" w:after="0" w:line="278" w:lineRule="auto"/>
        <w:ind w:left="420"/>
        <w:jc w:val="both"/>
        <w:rPr>
          <w:lang w:val="ru-RU"/>
        </w:rPr>
      </w:pP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понимать ценность чтения для решения учебных задач и применения в различных жизненных ситуациях: отвечать на вопрос о важности чтения для личного развития, находить в </w:t>
      </w:r>
      <w:r w:rsidRPr="00217677">
        <w:rPr>
          <w:lang w:val="ru-RU"/>
        </w:rPr>
        <w:br/>
      </w: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художественных произведениях отражение нравственных ценностей, традиций, быта разных народов;</w:t>
      </w:r>
    </w:p>
    <w:p w:rsidR="005E4252" w:rsidRPr="00217677" w:rsidRDefault="00217677" w:rsidP="00615E81">
      <w:pPr>
        <w:autoSpaceDE w:val="0"/>
        <w:autoSpaceDN w:val="0"/>
        <w:spacing w:before="238" w:after="0"/>
        <w:ind w:left="420" w:right="144"/>
        <w:jc w:val="both"/>
        <w:rPr>
          <w:lang w:val="ru-RU"/>
        </w:rPr>
      </w:pP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—  владеть техникой слогового плавного чтения с переходом на чтение целыми словами,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(без отметочного оценивания);</w:t>
      </w:r>
    </w:p>
    <w:p w:rsidR="005E4252" w:rsidRPr="00217677" w:rsidRDefault="00217677" w:rsidP="00615E81">
      <w:pPr>
        <w:autoSpaceDE w:val="0"/>
        <w:autoSpaceDN w:val="0"/>
        <w:spacing w:before="190" w:after="0" w:line="262" w:lineRule="auto"/>
        <w:ind w:left="420" w:right="1008"/>
        <w:jc w:val="both"/>
        <w:rPr>
          <w:lang w:val="ru-RU"/>
        </w:rPr>
      </w:pP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—  читать наизусть с соблюдением орфоэпических и пунктуационных норм не менее 2 стихотворений о Родине, о детях, о семье, о родной природе в разные времена года;</w:t>
      </w:r>
    </w:p>
    <w:p w:rsidR="005E4252" w:rsidRPr="00217677" w:rsidRDefault="00217677" w:rsidP="00615E81">
      <w:pPr>
        <w:autoSpaceDE w:val="0"/>
        <w:autoSpaceDN w:val="0"/>
        <w:spacing w:before="190" w:after="0" w:line="230" w:lineRule="auto"/>
        <w:ind w:left="420"/>
        <w:jc w:val="both"/>
        <w:rPr>
          <w:lang w:val="ru-RU"/>
        </w:rPr>
      </w:pP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—  различать прозаическую (</w:t>
      </w:r>
      <w:proofErr w:type="spellStart"/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нестихотворную</w:t>
      </w:r>
      <w:proofErr w:type="spellEnd"/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) и стихотворную речь;</w:t>
      </w:r>
    </w:p>
    <w:p w:rsidR="005E4252" w:rsidRPr="00217677" w:rsidRDefault="00217677" w:rsidP="00615E81">
      <w:pPr>
        <w:autoSpaceDE w:val="0"/>
        <w:autoSpaceDN w:val="0"/>
        <w:spacing w:before="190" w:after="0" w:line="271" w:lineRule="auto"/>
        <w:ind w:left="420" w:right="864"/>
        <w:jc w:val="both"/>
        <w:rPr>
          <w:lang w:val="ru-RU"/>
        </w:rPr>
      </w:pP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различать и называть отдельные жанры фольклора (устного народного творчества) и художественной литературы (загадки, пословицы, </w:t>
      </w:r>
      <w:proofErr w:type="spellStart"/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потешки</w:t>
      </w:r>
      <w:proofErr w:type="spellEnd"/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, сказки (фольклорные и литературные), рассказы, стихотворения);</w:t>
      </w:r>
    </w:p>
    <w:p w:rsidR="005E4252" w:rsidRPr="00217677" w:rsidRDefault="005E4252" w:rsidP="00615E81">
      <w:pPr>
        <w:jc w:val="both"/>
        <w:rPr>
          <w:lang w:val="ru-RU"/>
        </w:rPr>
        <w:sectPr w:rsidR="005E4252" w:rsidRPr="00217677">
          <w:pgSz w:w="11900" w:h="16840"/>
          <w:pgMar w:top="298" w:right="740" w:bottom="492" w:left="666" w:header="720" w:footer="720" w:gutter="0"/>
          <w:cols w:space="720" w:equalWidth="0">
            <w:col w:w="10494" w:space="0"/>
          </w:cols>
          <w:docGrid w:linePitch="360"/>
        </w:sectPr>
      </w:pPr>
    </w:p>
    <w:p w:rsidR="005E4252" w:rsidRPr="00217677" w:rsidRDefault="005E4252" w:rsidP="00615E81">
      <w:pPr>
        <w:autoSpaceDE w:val="0"/>
        <w:autoSpaceDN w:val="0"/>
        <w:spacing w:after="108" w:line="220" w:lineRule="exact"/>
        <w:jc w:val="both"/>
        <w:rPr>
          <w:lang w:val="ru-RU"/>
        </w:rPr>
      </w:pPr>
    </w:p>
    <w:p w:rsidR="005E4252" w:rsidRPr="00217677" w:rsidRDefault="00217677" w:rsidP="00615E81">
      <w:pPr>
        <w:autoSpaceDE w:val="0"/>
        <w:autoSpaceDN w:val="0"/>
        <w:spacing w:after="0" w:line="262" w:lineRule="auto"/>
        <w:ind w:right="144"/>
        <w:jc w:val="both"/>
        <w:rPr>
          <w:lang w:val="ru-RU"/>
        </w:rPr>
      </w:pP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—  понимать содержание прослушанного/прочитанного произведения: отвечать на вопросы по фактическому содержанию произведения;</w:t>
      </w:r>
    </w:p>
    <w:p w:rsidR="005E4252" w:rsidRPr="00217677" w:rsidRDefault="00217677" w:rsidP="00615E81">
      <w:pPr>
        <w:autoSpaceDE w:val="0"/>
        <w:autoSpaceDN w:val="0"/>
        <w:spacing w:before="190" w:after="0"/>
        <w:ind w:right="144"/>
        <w:jc w:val="both"/>
        <w:rPr>
          <w:lang w:val="ru-RU"/>
        </w:rPr>
      </w:pP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 xml:space="preserve">—  владеть элементарными умениями анализа текста прослушанного/прочитанного </w:t>
      </w:r>
      <w:r w:rsidRPr="00217677">
        <w:rPr>
          <w:lang w:val="ru-RU"/>
        </w:rPr>
        <w:br/>
      </w: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произведения: определять последовательность событий в произведении, характеризовать поступки (положительные или отрицательные) героя, объяснять значение незнакомого слова с использованием словаря;</w:t>
      </w:r>
    </w:p>
    <w:p w:rsidR="005E4252" w:rsidRPr="00217677" w:rsidRDefault="00217677" w:rsidP="00615E81">
      <w:pPr>
        <w:autoSpaceDE w:val="0"/>
        <w:autoSpaceDN w:val="0"/>
        <w:spacing w:before="190" w:after="0"/>
        <w:ind w:right="20"/>
        <w:jc w:val="both"/>
        <w:rPr>
          <w:lang w:val="ru-RU"/>
        </w:rPr>
      </w:pP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—  участвовать в обсуждении прослушанного/прочитанного произведения: отвечать на вопросы о впечатлении от произведения, использовать в беседе изученные литературные понятия (автор, герой, тема, идея, заголовок, содержание произведения), подтверждать свой ответ примерами из текста;</w:t>
      </w:r>
    </w:p>
    <w:p w:rsidR="005E4252" w:rsidRPr="00217677" w:rsidRDefault="00217677" w:rsidP="00615E81">
      <w:pPr>
        <w:autoSpaceDE w:val="0"/>
        <w:autoSpaceDN w:val="0"/>
        <w:spacing w:before="192" w:after="0" w:line="262" w:lineRule="auto"/>
        <w:ind w:right="144"/>
        <w:jc w:val="both"/>
        <w:rPr>
          <w:lang w:val="ru-RU"/>
        </w:rPr>
      </w:pP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—  пересказывать (устно) содержание произведения с соблюдением последовательности событий, с опорой на предложенные ключевые слова, вопросы, рисунки, предложенный план;</w:t>
      </w:r>
    </w:p>
    <w:p w:rsidR="005E4252" w:rsidRPr="00217677" w:rsidRDefault="00217677" w:rsidP="00615E81">
      <w:pPr>
        <w:autoSpaceDE w:val="0"/>
        <w:autoSpaceDN w:val="0"/>
        <w:spacing w:before="190" w:after="0" w:line="230" w:lineRule="auto"/>
        <w:jc w:val="both"/>
        <w:rPr>
          <w:lang w:val="ru-RU"/>
        </w:rPr>
      </w:pP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—  читать по ролям с соблюдением норм произношения, расстановки ударения;</w:t>
      </w:r>
    </w:p>
    <w:p w:rsidR="005E4252" w:rsidRPr="00217677" w:rsidRDefault="00217677" w:rsidP="00615E81">
      <w:pPr>
        <w:autoSpaceDE w:val="0"/>
        <w:autoSpaceDN w:val="0"/>
        <w:spacing w:before="190" w:after="0" w:line="262" w:lineRule="auto"/>
        <w:ind w:right="720"/>
        <w:jc w:val="both"/>
        <w:rPr>
          <w:lang w:val="ru-RU"/>
        </w:rPr>
      </w:pP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составлять высказывания по </w:t>
      </w:r>
      <w:proofErr w:type="gramStart"/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содержанию  произведения</w:t>
      </w:r>
      <w:proofErr w:type="gramEnd"/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 xml:space="preserve"> (не менее 3 предложений) по заданному алгоритму;</w:t>
      </w:r>
    </w:p>
    <w:p w:rsidR="005E4252" w:rsidRPr="00217677" w:rsidRDefault="00217677" w:rsidP="00615E81">
      <w:pPr>
        <w:autoSpaceDE w:val="0"/>
        <w:autoSpaceDN w:val="0"/>
        <w:spacing w:before="190" w:after="0" w:line="230" w:lineRule="auto"/>
        <w:jc w:val="both"/>
        <w:rPr>
          <w:lang w:val="ru-RU"/>
        </w:rPr>
      </w:pP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сочинять </w:t>
      </w:r>
      <w:proofErr w:type="gramStart"/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небольшие  тексты</w:t>
      </w:r>
      <w:proofErr w:type="gramEnd"/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 xml:space="preserve">  по  предложенному  началу и др. (не менее 3 предложений);</w:t>
      </w:r>
    </w:p>
    <w:p w:rsidR="005E4252" w:rsidRPr="00217677" w:rsidRDefault="00217677" w:rsidP="00615E81">
      <w:pPr>
        <w:autoSpaceDE w:val="0"/>
        <w:autoSpaceDN w:val="0"/>
        <w:spacing w:before="190" w:after="0" w:line="230" w:lineRule="auto"/>
        <w:jc w:val="both"/>
        <w:rPr>
          <w:lang w:val="ru-RU"/>
        </w:rPr>
      </w:pP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—  ориентироваться в книге/учебнике по обложке, оглавлению, иллюстрациям;</w:t>
      </w:r>
    </w:p>
    <w:p w:rsidR="005E4252" w:rsidRPr="00217677" w:rsidRDefault="00217677" w:rsidP="00615E81">
      <w:pPr>
        <w:autoSpaceDE w:val="0"/>
        <w:autoSpaceDN w:val="0"/>
        <w:spacing w:before="190" w:after="0" w:line="262" w:lineRule="auto"/>
        <w:ind w:right="288"/>
        <w:jc w:val="both"/>
        <w:rPr>
          <w:lang w:val="ru-RU"/>
        </w:rPr>
      </w:pP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 xml:space="preserve">—  выбирать книги для самостоятельного чтения по совету взрослого и с учётом </w:t>
      </w:r>
      <w:r w:rsidRPr="00217677">
        <w:rPr>
          <w:lang w:val="ru-RU"/>
        </w:rPr>
        <w:br/>
      </w: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рекомендательного списка, рассказывать о прочитанной книге по предложенному алгоритму;</w:t>
      </w:r>
    </w:p>
    <w:p w:rsidR="005E4252" w:rsidRPr="00217677" w:rsidRDefault="00217677" w:rsidP="00615E81">
      <w:pPr>
        <w:autoSpaceDE w:val="0"/>
        <w:autoSpaceDN w:val="0"/>
        <w:spacing w:before="190" w:after="0" w:line="262" w:lineRule="auto"/>
        <w:ind w:right="864"/>
        <w:jc w:val="both"/>
        <w:rPr>
          <w:lang w:val="ru-RU"/>
        </w:rPr>
      </w:pP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—  обращаться к справочной литературе для получения дополнительной информации в соответствии с учебной задачей.</w:t>
      </w:r>
    </w:p>
    <w:p w:rsidR="005E4252" w:rsidRPr="00217677" w:rsidRDefault="005E4252">
      <w:pPr>
        <w:rPr>
          <w:lang w:val="ru-RU"/>
        </w:rPr>
        <w:sectPr w:rsidR="005E4252" w:rsidRPr="00217677">
          <w:pgSz w:w="11900" w:h="16840"/>
          <w:pgMar w:top="328" w:right="868" w:bottom="1440" w:left="1086" w:header="720" w:footer="720" w:gutter="0"/>
          <w:cols w:space="720" w:equalWidth="0">
            <w:col w:w="9946" w:space="0"/>
          </w:cols>
          <w:docGrid w:linePitch="360"/>
        </w:sectPr>
      </w:pPr>
    </w:p>
    <w:p w:rsidR="005E4252" w:rsidRPr="00217677" w:rsidRDefault="005E4252">
      <w:pPr>
        <w:autoSpaceDE w:val="0"/>
        <w:autoSpaceDN w:val="0"/>
        <w:spacing w:after="64" w:line="220" w:lineRule="exact"/>
        <w:rPr>
          <w:lang w:val="ru-RU"/>
        </w:rPr>
      </w:pPr>
    </w:p>
    <w:p w:rsidR="005E4252" w:rsidRDefault="00217677">
      <w:pPr>
        <w:autoSpaceDE w:val="0"/>
        <w:autoSpaceDN w:val="0"/>
        <w:spacing w:after="258" w:line="233" w:lineRule="auto"/>
      </w:pPr>
      <w:r>
        <w:rPr>
          <w:rFonts w:ascii="Times New Roman" w:eastAsia="Times New Roman" w:hAnsi="Times New Roman"/>
          <w:b/>
          <w:color w:val="000000"/>
          <w:w w:val="101"/>
          <w:sz w:val="19"/>
        </w:rPr>
        <w:t xml:space="preserve">ТЕМАТИЧЕСКОЕ ПЛАНИРОВАНИЕ </w:t>
      </w:r>
    </w:p>
    <w:tbl>
      <w:tblPr>
        <w:tblW w:w="15582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2558"/>
        <w:gridCol w:w="528"/>
        <w:gridCol w:w="1104"/>
        <w:gridCol w:w="1142"/>
        <w:gridCol w:w="4874"/>
        <w:gridCol w:w="4908"/>
      </w:tblGrid>
      <w:tr w:rsidR="002563DA" w:rsidTr="002563DA">
        <w:trPr>
          <w:trHeight w:hRule="exact" w:val="348"/>
        </w:trPr>
        <w:tc>
          <w:tcPr>
            <w:tcW w:w="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>
            <w:pPr>
              <w:autoSpaceDE w:val="0"/>
              <w:autoSpaceDN w:val="0"/>
              <w:spacing w:before="78" w:after="0" w:line="245" w:lineRule="auto"/>
              <w:ind w:right="144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25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2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Количество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часов</w:t>
            </w:r>
            <w:proofErr w:type="spellEnd"/>
          </w:p>
        </w:tc>
        <w:tc>
          <w:tcPr>
            <w:tcW w:w="48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деятельности</w:t>
            </w:r>
            <w:proofErr w:type="spellEnd"/>
          </w:p>
        </w:tc>
        <w:tc>
          <w:tcPr>
            <w:tcW w:w="49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>
            <w:pPr>
              <w:autoSpaceDE w:val="0"/>
              <w:autoSpaceDN w:val="0"/>
              <w:spacing w:before="78" w:after="0" w:line="245" w:lineRule="auto"/>
              <w:ind w:left="72" w:right="864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Электронные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цифровые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образовательные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ресурсы</w:t>
            </w:r>
            <w:proofErr w:type="spellEnd"/>
          </w:p>
        </w:tc>
      </w:tr>
      <w:tr w:rsidR="002563DA" w:rsidTr="002563DA">
        <w:trPr>
          <w:trHeight w:hRule="exact" w:val="540"/>
        </w:trPr>
        <w:tc>
          <w:tcPr>
            <w:tcW w:w="4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3DA" w:rsidRDefault="002563DA"/>
        </w:tc>
        <w:tc>
          <w:tcPr>
            <w:tcW w:w="2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3DA" w:rsidRDefault="002563DA"/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>
            <w:pPr>
              <w:autoSpaceDE w:val="0"/>
              <w:autoSpaceDN w:val="0"/>
              <w:spacing w:before="78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всего</w:t>
            </w:r>
            <w:proofErr w:type="spellEnd"/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контрольные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работы</w:t>
            </w:r>
            <w:proofErr w:type="spellEnd"/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практические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работы</w:t>
            </w:r>
            <w:proofErr w:type="spellEnd"/>
          </w:p>
        </w:tc>
        <w:tc>
          <w:tcPr>
            <w:tcW w:w="4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3DA" w:rsidRDefault="002563DA"/>
        </w:tc>
        <w:tc>
          <w:tcPr>
            <w:tcW w:w="49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3DA" w:rsidRDefault="002563DA"/>
        </w:tc>
      </w:tr>
      <w:tr w:rsidR="005E4252" w:rsidTr="002563DA">
        <w:trPr>
          <w:trHeight w:hRule="exact" w:val="348"/>
        </w:trPr>
        <w:tc>
          <w:tcPr>
            <w:tcW w:w="155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4252" w:rsidRDefault="0021767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ОБУЧЕНИЕ ГРАМОТЕ</w:t>
            </w:r>
          </w:p>
        </w:tc>
      </w:tr>
      <w:tr w:rsidR="005E4252" w:rsidTr="002563DA">
        <w:trPr>
          <w:trHeight w:hRule="exact" w:val="350"/>
        </w:trPr>
        <w:tc>
          <w:tcPr>
            <w:tcW w:w="155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4252" w:rsidRDefault="00217677">
            <w:pPr>
              <w:autoSpaceDE w:val="0"/>
              <w:autoSpaceDN w:val="0"/>
              <w:spacing w:before="80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Развитие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речи</w:t>
            </w:r>
            <w:proofErr w:type="spellEnd"/>
          </w:p>
        </w:tc>
      </w:tr>
      <w:tr w:rsidR="002563DA" w:rsidTr="002563DA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Понимание текста при его </w:t>
            </w:r>
            <w:r w:rsidRPr="00217677">
              <w:rPr>
                <w:lang w:val="ru-RU"/>
              </w:rPr>
              <w:br/>
            </w:r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прослушивании и при </w:t>
            </w:r>
            <w:r w:rsidRPr="00217677">
              <w:rPr>
                <w:lang w:val="ru-RU"/>
              </w:rPr>
              <w:br/>
            </w:r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самостоятельном чтении вслух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4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Слушание текста, понимание текста при его прослушивании;</w:t>
            </w:r>
          </w:p>
        </w:tc>
        <w:tc>
          <w:tcPr>
            <w:tcW w:w="4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>
            <w:pPr>
              <w:autoSpaceDE w:val="0"/>
              <w:autoSpaceDN w:val="0"/>
              <w:spacing w:before="76" w:after="0" w:line="25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https://www.uchportal.ru/load/47-2-2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http://school-collection.edu.ru/ http://um-razum.ru/load/uchebnye_prezentacii/nachal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naja_shkola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/18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http://internet.chgk.info/</w:t>
            </w:r>
          </w:p>
        </w:tc>
      </w:tr>
      <w:tr w:rsidR="005E4252" w:rsidTr="002563DA">
        <w:trPr>
          <w:trHeight w:hRule="exact" w:val="348"/>
        </w:trPr>
        <w:tc>
          <w:tcPr>
            <w:tcW w:w="3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4252" w:rsidRDefault="00217677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: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4252" w:rsidRDefault="0021767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20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4252" w:rsidRDefault="005E4252"/>
        </w:tc>
      </w:tr>
      <w:tr w:rsidR="005E4252" w:rsidTr="002563DA">
        <w:trPr>
          <w:trHeight w:hRule="exact" w:val="348"/>
        </w:trPr>
        <w:tc>
          <w:tcPr>
            <w:tcW w:w="155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4252" w:rsidRDefault="00217677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Слово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предложение</w:t>
            </w:r>
            <w:proofErr w:type="spellEnd"/>
          </w:p>
        </w:tc>
      </w:tr>
      <w:tr w:rsidR="002563DA" w:rsidRPr="002563DA" w:rsidTr="002563DA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2.1.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Различение слова и предложения. Работа с предложением: выделение слов, изменение их порядка, </w:t>
            </w:r>
            <w:r w:rsidRPr="00217677">
              <w:rPr>
                <w:lang w:val="ru-RU"/>
              </w:rPr>
              <w:br/>
            </w:r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распространение предложения.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4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>
            <w:pPr>
              <w:autoSpaceDE w:val="0"/>
              <w:autoSpaceDN w:val="0"/>
              <w:spacing w:before="78" w:after="0" w:line="247" w:lineRule="auto"/>
              <w:ind w:left="72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Совместная работа: придумывание предложения с заданным словом; Игровое упражнение «Снежный ком»: распространение предложений с добавлением слова по цепочке;</w:t>
            </w:r>
          </w:p>
        </w:tc>
        <w:tc>
          <w:tcPr>
            <w:tcW w:w="4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  <w:tr w:rsidR="002563DA" w:rsidRPr="002563DA" w:rsidTr="002563DA">
        <w:trPr>
          <w:trHeight w:hRule="exact" w:val="150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2.2.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Различение слова и обозначаемого им предмета. Восприятие слова как объекта изучения, материала для анализа.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4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>
            <w:pPr>
              <w:autoSpaceDE w:val="0"/>
              <w:autoSpaceDN w:val="0"/>
              <w:spacing w:before="78" w:after="0" w:line="254" w:lineRule="auto"/>
              <w:ind w:left="72" w:right="576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Моделирование предложения: определение количества слов в предложении и обозначение каждого слова полоской; </w:t>
            </w:r>
            <w:r w:rsidRPr="00217677">
              <w:rPr>
                <w:lang w:val="ru-RU"/>
              </w:rPr>
              <w:br/>
            </w:r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Самостоятельная работа: определение количества слов </w:t>
            </w:r>
            <w:r w:rsidRPr="00217677">
              <w:rPr>
                <w:lang w:val="ru-RU"/>
              </w:rPr>
              <w:br/>
            </w:r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 предложении, обозначение слов полосками; </w:t>
            </w:r>
            <w:r w:rsidRPr="00217677">
              <w:rPr>
                <w:lang w:val="ru-RU"/>
              </w:rPr>
              <w:br/>
            </w:r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моделью предложения: изменение предложения в соответствии с изменением модели; </w:t>
            </w:r>
            <w:r w:rsidRPr="00217677">
              <w:rPr>
                <w:lang w:val="ru-RU"/>
              </w:rPr>
              <w:br/>
            </w:r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Игровое упражнение «Придумай предложение по модели»;</w:t>
            </w:r>
          </w:p>
        </w:tc>
        <w:tc>
          <w:tcPr>
            <w:tcW w:w="4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  <w:tr w:rsidR="002563DA" w:rsidRPr="002563DA" w:rsidTr="002563DA">
        <w:trPr>
          <w:trHeight w:hRule="exact" w:val="188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2.3.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Наблюдение над значением слова.</w:t>
            </w:r>
          </w:p>
          <w:p w:rsidR="002563DA" w:rsidRDefault="002563DA">
            <w:pPr>
              <w:autoSpaceDE w:val="0"/>
              <w:autoSpaceDN w:val="0"/>
              <w:spacing w:before="18" w:after="0" w:line="250" w:lineRule="auto"/>
              <w:ind w:left="72"/>
            </w:pPr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Активизация и расширение </w:t>
            </w:r>
            <w:r w:rsidRPr="00217677">
              <w:rPr>
                <w:lang w:val="ru-RU"/>
              </w:rPr>
              <w:br/>
            </w:r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словарного запаса.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Включение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слов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предложение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4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>
            <w:pPr>
              <w:autoSpaceDE w:val="0"/>
              <w:autoSpaceDN w:val="0"/>
              <w:spacing w:before="76" w:after="0" w:line="254" w:lineRule="auto"/>
              <w:ind w:left="72" w:right="288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Игра «Живые слова» (дети играют роль слов в предложении, идёт перестановка слов в предложении, прочтение получившегося); Моделирование предложения: определение количества слов в предложении и обозначение каждого слова полоской; </w:t>
            </w:r>
            <w:r w:rsidRPr="00217677">
              <w:rPr>
                <w:lang w:val="ru-RU"/>
              </w:rPr>
              <w:br/>
            </w:r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Самостоятельная работа: определение количества слов </w:t>
            </w:r>
            <w:r w:rsidRPr="00217677">
              <w:rPr>
                <w:lang w:val="ru-RU"/>
              </w:rPr>
              <w:br/>
            </w:r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 предложении, обозначение слов полосками; </w:t>
            </w:r>
            <w:r w:rsidRPr="00217677">
              <w:rPr>
                <w:lang w:val="ru-RU"/>
              </w:rPr>
              <w:br/>
            </w:r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моделью предложения: изменение предложения </w:t>
            </w:r>
            <w:r w:rsidRPr="00217677">
              <w:rPr>
                <w:lang w:val="ru-RU"/>
              </w:rPr>
              <w:br/>
            </w:r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 соответствии с изменением модели; </w:t>
            </w:r>
            <w:r w:rsidRPr="00217677">
              <w:rPr>
                <w:lang w:val="ru-RU"/>
              </w:rPr>
              <w:br/>
            </w:r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Игровое упражнение «Придумай предложение по модели»;</w:t>
            </w:r>
          </w:p>
        </w:tc>
        <w:tc>
          <w:tcPr>
            <w:tcW w:w="4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>
            <w:pPr>
              <w:autoSpaceDE w:val="0"/>
              <w:autoSpaceDN w:val="0"/>
              <w:spacing w:before="76" w:after="0" w:line="245" w:lineRule="auto"/>
              <w:ind w:left="72" w:right="288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  <w:tr w:rsidR="002563DA" w:rsidRPr="002563DA" w:rsidTr="002563DA">
        <w:trPr>
          <w:trHeight w:hRule="exact" w:val="92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2.4.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Осознание единства звукового состава слова и его значения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4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>
            <w:pPr>
              <w:autoSpaceDE w:val="0"/>
              <w:autoSpaceDN w:val="0"/>
              <w:spacing w:before="78" w:after="0" w:line="250" w:lineRule="auto"/>
              <w:ind w:left="72" w:right="288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Игра «Живые слова» (дети играют роль слов в предложении, идёт перестановка слов в предложении, прочтение получившегося); Моделирование предложения: определение количества слов в предложении и обозначение каждого слова полоской;</w:t>
            </w:r>
          </w:p>
        </w:tc>
        <w:tc>
          <w:tcPr>
            <w:tcW w:w="4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  <w:tr w:rsidR="005E4252" w:rsidTr="002563DA">
        <w:trPr>
          <w:trHeight w:hRule="exact" w:val="348"/>
        </w:trPr>
        <w:tc>
          <w:tcPr>
            <w:tcW w:w="3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4252" w:rsidRDefault="00217677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: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4252" w:rsidRDefault="0021767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20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4252" w:rsidRDefault="005E4252"/>
        </w:tc>
      </w:tr>
      <w:tr w:rsidR="005E4252" w:rsidTr="002563DA">
        <w:trPr>
          <w:trHeight w:hRule="exact" w:val="328"/>
        </w:trPr>
        <w:tc>
          <w:tcPr>
            <w:tcW w:w="155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4252" w:rsidRDefault="00217677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Чтение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Графика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.</w:t>
            </w:r>
          </w:p>
        </w:tc>
      </w:tr>
    </w:tbl>
    <w:p w:rsidR="005E4252" w:rsidRDefault="005E4252">
      <w:pPr>
        <w:autoSpaceDE w:val="0"/>
        <w:autoSpaceDN w:val="0"/>
        <w:spacing w:after="0" w:line="14" w:lineRule="exact"/>
      </w:pPr>
    </w:p>
    <w:p w:rsidR="005E4252" w:rsidRDefault="005E4252">
      <w:pPr>
        <w:sectPr w:rsidR="005E4252">
          <w:pgSz w:w="16840" w:h="11900"/>
          <w:pgMar w:top="282" w:right="640" w:bottom="76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5E4252" w:rsidRDefault="005E4252">
      <w:pPr>
        <w:autoSpaceDE w:val="0"/>
        <w:autoSpaceDN w:val="0"/>
        <w:spacing w:after="66" w:line="220" w:lineRule="exact"/>
      </w:pPr>
    </w:p>
    <w:tbl>
      <w:tblPr>
        <w:tblW w:w="15582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2558"/>
        <w:gridCol w:w="528"/>
        <w:gridCol w:w="1104"/>
        <w:gridCol w:w="1142"/>
        <w:gridCol w:w="4874"/>
        <w:gridCol w:w="4908"/>
      </w:tblGrid>
      <w:tr w:rsidR="002563DA" w:rsidRPr="002563DA" w:rsidTr="002563DA">
        <w:trPr>
          <w:trHeight w:hRule="exact" w:val="130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3.1.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Формирование навыка слогового чтения (ориентация на букву, </w:t>
            </w:r>
            <w:r w:rsidRPr="00217677">
              <w:rPr>
                <w:lang w:val="ru-RU"/>
              </w:rPr>
              <w:br/>
            </w:r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обозначающую гласный звук).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4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>
            <w:pPr>
              <w:autoSpaceDE w:val="0"/>
              <w:autoSpaceDN w:val="0"/>
              <w:spacing w:before="78" w:after="0" w:line="252" w:lineRule="auto"/>
              <w:ind w:left="72" w:right="288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пособием «Окошечки»: отработка умения читать слоги с изменением буквы гласного; </w:t>
            </w:r>
            <w:r w:rsidRPr="00217677">
              <w:rPr>
                <w:lang w:val="ru-RU"/>
              </w:rPr>
              <w:br/>
            </w:r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соотнесение прочитанного слога с картинкой, в названии которой есть этот слог; </w:t>
            </w:r>
            <w:r w:rsidRPr="00217677">
              <w:rPr>
                <w:lang w:val="ru-RU"/>
              </w:rPr>
              <w:br/>
            </w:r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Упражнение: соотнесение прочитанных слов с картинками, на которых изображены соответствующие предметы;</w:t>
            </w:r>
          </w:p>
        </w:tc>
        <w:tc>
          <w:tcPr>
            <w:tcW w:w="4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  <w:tr w:rsidR="002563DA" w:rsidRPr="002563DA" w:rsidTr="002563DA">
        <w:trPr>
          <w:trHeight w:hRule="exact" w:val="92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3.2.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Плавное слоговое чтение и чтение целыми словами со скоростью, соответствующей </w:t>
            </w:r>
            <w:r w:rsidRPr="00217677">
              <w:rPr>
                <w:lang w:val="ru-RU"/>
              </w:rPr>
              <w:br/>
            </w:r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индивидуальному темпу.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4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>
            <w:pPr>
              <w:autoSpaceDE w:val="0"/>
              <w:autoSpaceDN w:val="0"/>
              <w:spacing w:before="78" w:after="0" w:line="250" w:lineRule="auto"/>
              <w:ind w:left="72" w:right="288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пособием «Окошечки»: отработка умения читать слоги с изменением буквы гласного; </w:t>
            </w:r>
            <w:r w:rsidRPr="00217677">
              <w:rPr>
                <w:lang w:val="ru-RU"/>
              </w:rPr>
              <w:br/>
            </w:r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Упражнение: соотнесение прочитанного слога с картинкой, в названии которой есть этот слог;</w:t>
            </w:r>
          </w:p>
        </w:tc>
        <w:tc>
          <w:tcPr>
            <w:tcW w:w="4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  <w:tr w:rsidR="002563DA" w:rsidRPr="002563DA" w:rsidTr="002563DA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3.3.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>
            <w:pPr>
              <w:autoSpaceDE w:val="0"/>
              <w:autoSpaceDN w:val="0"/>
              <w:spacing w:before="76" w:after="0" w:line="245" w:lineRule="auto"/>
              <w:ind w:left="72" w:right="288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Осознанное чтение слов, </w:t>
            </w:r>
            <w:r w:rsidRPr="00217677">
              <w:rPr>
                <w:lang w:val="ru-RU"/>
              </w:rPr>
              <w:br/>
            </w:r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словосочетаний, предложений.</w:t>
            </w:r>
          </w:p>
          <w:p w:rsidR="002563DA" w:rsidRPr="00217677" w:rsidRDefault="002563DA">
            <w:pPr>
              <w:autoSpaceDE w:val="0"/>
              <w:autoSpaceDN w:val="0"/>
              <w:spacing w:before="18" w:after="0" w:line="250" w:lineRule="auto"/>
              <w:ind w:left="72" w:right="144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Чтение с интонациями и паузами в соответствии со знаками </w:t>
            </w:r>
            <w:r w:rsidRPr="00217677">
              <w:rPr>
                <w:lang w:val="ru-RU"/>
              </w:rPr>
              <w:br/>
            </w:r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препинания.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4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>
            <w:pPr>
              <w:autoSpaceDE w:val="0"/>
              <w:autoSpaceDN w:val="0"/>
              <w:spacing w:before="76" w:after="0" w:line="250" w:lineRule="auto"/>
              <w:ind w:left="72" w:right="576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соотнесение прочитанного слога с картинкой, в названии которой есть этот слог; </w:t>
            </w:r>
            <w:r w:rsidRPr="00217677">
              <w:rPr>
                <w:lang w:val="ru-RU"/>
              </w:rPr>
              <w:br/>
            </w:r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Упражнение: соотнесение прочитанных слов с картинками, на которых изображены соответствующие предметы;</w:t>
            </w:r>
          </w:p>
        </w:tc>
        <w:tc>
          <w:tcPr>
            <w:tcW w:w="4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>
            <w:pPr>
              <w:autoSpaceDE w:val="0"/>
              <w:autoSpaceDN w:val="0"/>
              <w:spacing w:before="76" w:after="0" w:line="245" w:lineRule="auto"/>
              <w:ind w:left="72" w:right="288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  <w:tr w:rsidR="002563DA" w:rsidRPr="002563DA" w:rsidTr="002563DA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3.4.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Развитие осознанности и </w:t>
            </w:r>
            <w:r w:rsidRPr="00217677">
              <w:rPr>
                <w:lang w:val="ru-RU"/>
              </w:rPr>
              <w:br/>
            </w:r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выразительности чтения на </w:t>
            </w:r>
            <w:r w:rsidRPr="00217677">
              <w:rPr>
                <w:lang w:val="ru-RU"/>
              </w:rPr>
              <w:br/>
            </w:r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материале небольших текстов и стихотворений.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4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>
            <w:pPr>
              <w:autoSpaceDE w:val="0"/>
              <w:autoSpaceDN w:val="0"/>
              <w:spacing w:before="76" w:after="0" w:line="250" w:lineRule="auto"/>
              <w:ind w:left="72" w:right="576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соотнесение прочитанных слов с картинками, на которых изображены соответствующие предметы; </w:t>
            </w:r>
            <w:r w:rsidRPr="00217677">
              <w:rPr>
                <w:lang w:val="ru-RU"/>
              </w:rPr>
              <w:br/>
            </w:r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в парах: соединение начала и конца предложения из нескольких предложенных вариантов;</w:t>
            </w:r>
          </w:p>
        </w:tc>
        <w:tc>
          <w:tcPr>
            <w:tcW w:w="4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>
            <w:pPr>
              <w:autoSpaceDE w:val="0"/>
              <w:autoSpaceDN w:val="0"/>
              <w:spacing w:before="76" w:after="0" w:line="245" w:lineRule="auto"/>
              <w:ind w:left="72" w:right="288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  <w:tr w:rsidR="002563DA" w:rsidRPr="002563DA" w:rsidTr="002563DA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3.5.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>
            <w:pPr>
              <w:autoSpaceDE w:val="0"/>
              <w:autoSpaceDN w:val="0"/>
              <w:spacing w:before="78" w:after="0" w:line="247" w:lineRule="auto"/>
              <w:ind w:left="72" w:right="288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Знакомство с орфоэпическим </w:t>
            </w:r>
            <w:r w:rsidRPr="00217677">
              <w:rPr>
                <w:lang w:val="ru-RU"/>
              </w:rPr>
              <w:br/>
            </w:r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чтением (при переходе к чтению целыми словами).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4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 учителя о важности двух видов чтения: орфографического и орфоэпического, о целях этих двух видов чтения; </w:t>
            </w:r>
            <w:r w:rsidRPr="00217677">
              <w:rPr>
                <w:lang w:val="ru-RU"/>
              </w:rPr>
              <w:br/>
            </w:r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Практическая работа: овладение орфоэпическим чтением;</w:t>
            </w:r>
          </w:p>
        </w:tc>
        <w:tc>
          <w:tcPr>
            <w:tcW w:w="4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  <w:tr w:rsidR="002563DA" w:rsidRPr="002563DA" w:rsidTr="002563DA">
        <w:trPr>
          <w:trHeight w:hRule="exact" w:val="92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3.6.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>
            <w:pPr>
              <w:autoSpaceDE w:val="0"/>
              <w:autoSpaceDN w:val="0"/>
              <w:spacing w:before="78" w:after="0" w:line="250" w:lineRule="auto"/>
              <w:ind w:left="72" w:right="288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Орфографическое чтение </w:t>
            </w:r>
            <w:r w:rsidRPr="00217677">
              <w:rPr>
                <w:lang w:val="ru-RU"/>
              </w:rPr>
              <w:br/>
            </w:r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(проговаривание) как средство самоконтроля при письме под диктовку и при списывании.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4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 учителя о важности двух видов чтения: орфографического и орфоэпического, о целях этих двух видов чтения; </w:t>
            </w:r>
            <w:r w:rsidRPr="00217677">
              <w:rPr>
                <w:lang w:val="ru-RU"/>
              </w:rPr>
              <w:br/>
            </w:r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Практическая работа: овладение орфоэпическим чтением;</w:t>
            </w:r>
          </w:p>
        </w:tc>
        <w:tc>
          <w:tcPr>
            <w:tcW w:w="4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  <w:tr w:rsidR="002563DA" w:rsidRPr="002563DA" w:rsidTr="002563DA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3.7.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>
            <w:pPr>
              <w:autoSpaceDE w:val="0"/>
              <w:autoSpaceDN w:val="0"/>
              <w:spacing w:before="76" w:after="0" w:line="245" w:lineRule="auto"/>
              <w:ind w:left="72"/>
            </w:pPr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Звук и буква. Буква как знак звука.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Различение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звука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буквы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4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Игровое упражнение «Найди нужную букву» (отрабатывается умение соотносить звук и соответствующую ему букву); </w:t>
            </w:r>
            <w:r w:rsidRPr="00217677">
              <w:rPr>
                <w:lang w:val="ru-RU"/>
              </w:rPr>
              <w:br/>
            </w:r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Совместная работа: объяснение функции букв, обозначающих </w:t>
            </w:r>
            <w:r w:rsidRPr="00217677">
              <w:rPr>
                <w:lang w:val="ru-RU"/>
              </w:rPr>
              <w:br/>
            </w:r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гласные звуки в открытом слоге: буквы гласных как показатель твёрдости — мягкости предшествующих согласных звуков;</w:t>
            </w:r>
          </w:p>
        </w:tc>
        <w:tc>
          <w:tcPr>
            <w:tcW w:w="4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>
            <w:pPr>
              <w:autoSpaceDE w:val="0"/>
              <w:autoSpaceDN w:val="0"/>
              <w:spacing w:before="76" w:after="0" w:line="245" w:lineRule="auto"/>
              <w:ind w:left="72" w:right="288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  <w:tr w:rsidR="002563DA" w:rsidRPr="002563DA" w:rsidTr="002563DA">
        <w:trPr>
          <w:trHeight w:hRule="exact" w:val="178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3.8.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>
            <w:pPr>
              <w:autoSpaceDE w:val="0"/>
              <w:autoSpaceDN w:val="0"/>
              <w:spacing w:before="78" w:after="0" w:line="247" w:lineRule="auto"/>
              <w:ind w:left="72" w:right="288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Буквы, обозначающие гласные звуки. Буквы, обозначающие согласные звуки.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4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Совместная работа: объяснение функции букв, обозначающих </w:t>
            </w:r>
            <w:r w:rsidRPr="00217677">
              <w:rPr>
                <w:lang w:val="ru-RU"/>
              </w:rPr>
              <w:br/>
            </w:r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гласные звуки в открытом слоге: буквы гласных как показатель твёрдости — мягкости предшествующих согласных звуков; </w:t>
            </w:r>
            <w:r w:rsidRPr="00217677">
              <w:rPr>
                <w:lang w:val="ru-RU"/>
              </w:rPr>
              <w:br/>
            </w:r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Упражнение: дифференцировать буквы, обозначающие близкие по акустико-артикуляционным признакам согласные звуки ([с] — [з], [ш]— [ж], [с] — [ш], [з] — [ж], [р] — [л], [ц] — [ч’] и т. д.), и буквы, имеющие оптическое и кинетическое сходство ( о — а, и — у, п — т, л — м, х — ж, ш — т, в — д и т. д.);</w:t>
            </w:r>
          </w:p>
        </w:tc>
        <w:tc>
          <w:tcPr>
            <w:tcW w:w="4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  <w:tr w:rsidR="002563DA" w:rsidRPr="002563DA" w:rsidTr="002563DA">
        <w:trPr>
          <w:trHeight w:hRule="exact" w:val="109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3.9.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Овладение слоговым принципом русской графики.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4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Игровое упражнение «Найди нужную букву» (отрабатывается умение соотносить звук и соответствующую ему букву); </w:t>
            </w:r>
            <w:r w:rsidRPr="00217677">
              <w:rPr>
                <w:lang w:val="ru-RU"/>
              </w:rPr>
              <w:br/>
            </w:r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Совместная работа: объяснение функции букв, обозначающих </w:t>
            </w:r>
            <w:r w:rsidRPr="00217677">
              <w:rPr>
                <w:lang w:val="ru-RU"/>
              </w:rPr>
              <w:br/>
            </w:r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гласные звуки в открытом слоге: буквы гласных как показатель твёрдости — мягкости предшествующих согласных звуков;</w:t>
            </w:r>
          </w:p>
        </w:tc>
        <w:tc>
          <w:tcPr>
            <w:tcW w:w="4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</w:tbl>
    <w:p w:rsidR="005E4252" w:rsidRPr="00217677" w:rsidRDefault="005E4252">
      <w:pPr>
        <w:autoSpaceDE w:val="0"/>
        <w:autoSpaceDN w:val="0"/>
        <w:spacing w:after="0" w:line="14" w:lineRule="exact"/>
        <w:rPr>
          <w:lang w:val="ru-RU"/>
        </w:rPr>
      </w:pPr>
    </w:p>
    <w:p w:rsidR="005E4252" w:rsidRPr="00217677" w:rsidRDefault="005E4252">
      <w:pPr>
        <w:rPr>
          <w:lang w:val="ru-RU"/>
        </w:rPr>
        <w:sectPr w:rsidR="005E4252" w:rsidRPr="00217677">
          <w:pgSz w:w="16840" w:h="11900"/>
          <w:pgMar w:top="284" w:right="640" w:bottom="682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5E4252" w:rsidRPr="00217677" w:rsidRDefault="005E4252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15582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2558"/>
        <w:gridCol w:w="528"/>
        <w:gridCol w:w="1104"/>
        <w:gridCol w:w="1142"/>
        <w:gridCol w:w="4874"/>
        <w:gridCol w:w="4908"/>
      </w:tblGrid>
      <w:tr w:rsidR="002563DA" w:rsidRPr="002563DA" w:rsidTr="002563DA">
        <w:trPr>
          <w:trHeight w:hRule="exact" w:val="169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3.10.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Буквы гласных как показатель твёрдости — мягкости согласных звуков.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4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Совместная работа: объяснение функции букв, обозначающих </w:t>
            </w:r>
            <w:r w:rsidRPr="00217677">
              <w:rPr>
                <w:lang w:val="ru-RU"/>
              </w:rPr>
              <w:br/>
            </w:r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гласные звуки в открытом слоге: буквы гласных как показатель твёрдости — мягкости предшествующих согласных звуков; </w:t>
            </w:r>
            <w:r w:rsidRPr="00217677">
              <w:rPr>
                <w:lang w:val="ru-RU"/>
              </w:rPr>
              <w:br/>
            </w:r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Упражнение: дифференцировать буквы, обозначающие близкие по акустико-артикуляционным признакам согласные звуки ([с] — [з], [ш]— [ж], [с] — [ш], [з] — [ж], [р] — [л], [ц] — [ч’] и т. д.), и буквы, имеющие оптическое и кинетическое сходство ( о — а, и — у, п — т, л — м, х — ж, ш — т, в — д и т. д.);</w:t>
            </w:r>
          </w:p>
        </w:tc>
        <w:tc>
          <w:tcPr>
            <w:tcW w:w="4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  <w:tr w:rsidR="002563DA" w:rsidRPr="002563DA" w:rsidTr="002563DA">
        <w:trPr>
          <w:trHeight w:hRule="exact" w:val="169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3.11.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Функции букв, обозначающих </w:t>
            </w:r>
            <w:r w:rsidRPr="00217677">
              <w:rPr>
                <w:lang w:val="ru-RU"/>
              </w:rPr>
              <w:br/>
            </w:r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гласный звук в открытом слоге: </w:t>
            </w:r>
            <w:r w:rsidRPr="00217677">
              <w:rPr>
                <w:lang w:val="ru-RU"/>
              </w:rPr>
              <w:br/>
            </w:r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обозначение гласного звука и </w:t>
            </w:r>
            <w:r w:rsidRPr="00217677">
              <w:rPr>
                <w:lang w:val="ru-RU"/>
              </w:rPr>
              <w:br/>
            </w:r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указание на твёрдость или мягкость предшествующего согласного.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4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Совместная работа: объяснение функции букв, обозначающих </w:t>
            </w:r>
            <w:r w:rsidRPr="00217677">
              <w:rPr>
                <w:lang w:val="ru-RU"/>
              </w:rPr>
              <w:br/>
            </w:r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гласные звуки в открытом слоге: буквы гласных как показатель твёрдости — мягкости предшествующих согласных звуков; </w:t>
            </w:r>
            <w:r w:rsidRPr="00217677">
              <w:rPr>
                <w:lang w:val="ru-RU"/>
              </w:rPr>
              <w:br/>
            </w:r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Упражнение: дифференцировать буквы, обозначающие близкие по акустико-артикуляционным признакам согласные звуки ([с] — [з], [ш]— [ж], [с] — [ш], [з] — [ж], [р] — [л], [ц] — [ч’] и т. д.), и буквы, имеющие оптическое и кинетическое сходство ( о — а, и — у, п — т, л — м, х — ж, ш — т, в — д и т. д.);</w:t>
            </w:r>
          </w:p>
        </w:tc>
        <w:tc>
          <w:tcPr>
            <w:tcW w:w="4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>
            <w:pPr>
              <w:autoSpaceDE w:val="0"/>
              <w:autoSpaceDN w:val="0"/>
              <w:spacing w:before="76" w:after="0" w:line="245" w:lineRule="auto"/>
              <w:ind w:left="72" w:right="288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  <w:tr w:rsidR="002563DA" w:rsidRPr="002563DA" w:rsidTr="002563DA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3.12.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Функции букв </w:t>
            </w:r>
            <w:r w:rsidRPr="00217677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е, ё, ю, я</w:t>
            </w:r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4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Игровое упражнение «Найди нужную букву» (отрабатывается умение соотносить звук и соответствующую ему букву); </w:t>
            </w:r>
            <w:r w:rsidRPr="00217677">
              <w:rPr>
                <w:lang w:val="ru-RU"/>
              </w:rPr>
              <w:br/>
            </w:r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Совместная работа: объяснение функции букв, обозначающих </w:t>
            </w:r>
            <w:r w:rsidRPr="00217677">
              <w:rPr>
                <w:lang w:val="ru-RU"/>
              </w:rPr>
              <w:br/>
            </w:r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гласные звуки в открытом слоге: буквы гласных как показатель твёрдости — мягкости предшествующих согласных звуков;</w:t>
            </w:r>
          </w:p>
        </w:tc>
        <w:tc>
          <w:tcPr>
            <w:tcW w:w="4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>
            <w:pPr>
              <w:autoSpaceDE w:val="0"/>
              <w:autoSpaceDN w:val="0"/>
              <w:spacing w:before="76" w:after="0" w:line="245" w:lineRule="auto"/>
              <w:ind w:left="72" w:right="288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  <w:tr w:rsidR="002563DA" w:rsidRPr="002563DA" w:rsidTr="002563DA">
        <w:trPr>
          <w:trHeight w:hRule="exact" w:val="111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3.13.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>
            <w:pPr>
              <w:autoSpaceDE w:val="0"/>
              <w:autoSpaceDN w:val="0"/>
              <w:spacing w:before="78" w:after="0" w:line="247" w:lineRule="auto"/>
              <w:ind w:left="72" w:right="358"/>
              <w:jc w:val="both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Мягкий знак как показатель </w:t>
            </w:r>
            <w:r w:rsidRPr="00217677">
              <w:rPr>
                <w:lang w:val="ru-RU"/>
              </w:rPr>
              <w:br/>
            </w:r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мягкости </w:t>
            </w:r>
            <w:proofErr w:type="spellStart"/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предшест</w:t>
            </w:r>
            <w:proofErr w:type="spellEnd"/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вующего</w:t>
            </w:r>
            <w:proofErr w:type="spellEnd"/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217677">
              <w:rPr>
                <w:lang w:val="ru-RU"/>
              </w:rPr>
              <w:br/>
            </w:r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согласного звука в конце слова.</w:t>
            </w:r>
          </w:p>
          <w:p w:rsidR="002563DA" w:rsidRPr="00217677" w:rsidRDefault="002563DA">
            <w:pPr>
              <w:autoSpaceDE w:val="0"/>
              <w:autoSpaceDN w:val="0"/>
              <w:spacing w:before="20" w:after="0" w:line="245" w:lineRule="auto"/>
              <w:ind w:left="72" w:right="432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Разные способы обозначения буквами звука [й’].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4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Учебный диалог «Зачем нам нужны буквы ь и ъ?», объяснение в ходе диалога функции букв ь и ъ;</w:t>
            </w:r>
          </w:p>
        </w:tc>
        <w:tc>
          <w:tcPr>
            <w:tcW w:w="4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  <w:tr w:rsidR="002563DA" w:rsidRPr="002563DA" w:rsidTr="002563DA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3.14.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Функция букв </w:t>
            </w:r>
            <w:r w:rsidRPr="00217677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ь</w:t>
            </w:r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и </w:t>
            </w:r>
            <w:r w:rsidRPr="00217677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ъ</w:t>
            </w:r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4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 «Зачем нам нужны буквы ь и ъ?», объяснение в ходе диалога функции букв ь и ъ; </w:t>
            </w:r>
            <w:r w:rsidRPr="00217677">
              <w:rPr>
                <w:lang w:val="ru-RU"/>
              </w:rPr>
              <w:br/>
            </w:r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 учителя об истории русского алфавита, о значении алфавита для систематизации информации, о важности знания </w:t>
            </w:r>
            <w:r w:rsidRPr="00217677">
              <w:rPr>
                <w:lang w:val="ru-RU"/>
              </w:rPr>
              <w:br/>
            </w:r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последовательности букв в русском алфавите;</w:t>
            </w:r>
          </w:p>
        </w:tc>
        <w:tc>
          <w:tcPr>
            <w:tcW w:w="4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>
            <w:pPr>
              <w:autoSpaceDE w:val="0"/>
              <w:autoSpaceDN w:val="0"/>
              <w:spacing w:before="76" w:after="0" w:line="245" w:lineRule="auto"/>
              <w:ind w:left="72" w:right="288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  <w:tr w:rsidR="002563DA" w:rsidRPr="002563DA" w:rsidTr="002563DA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3.15.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>
            <w:pPr>
              <w:autoSpaceDE w:val="0"/>
              <w:autoSpaceDN w:val="0"/>
              <w:spacing w:before="76" w:after="0" w:line="245" w:lineRule="auto"/>
              <w:ind w:left="72" w:right="144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Знакомство с русским алфавитом как последовательностью букв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4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>
            <w:pPr>
              <w:autoSpaceDE w:val="0"/>
              <w:autoSpaceDN w:val="0"/>
              <w:spacing w:before="76" w:after="0" w:line="252" w:lineRule="auto"/>
              <w:ind w:left="72" w:right="144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 учителя об истории русского алфавита, о значении алфавита для систематизации информации, о важности знания </w:t>
            </w:r>
            <w:r w:rsidRPr="00217677">
              <w:rPr>
                <w:lang w:val="ru-RU"/>
              </w:rPr>
              <w:br/>
            </w:r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последовательности букв в русском алфавите; </w:t>
            </w:r>
            <w:r w:rsidRPr="00217677">
              <w:rPr>
                <w:lang w:val="ru-RU"/>
              </w:rPr>
              <w:br/>
            </w:r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Игровое упражнение «Повтори фрагмент алфавита»; </w:t>
            </w:r>
            <w:r w:rsidRPr="00217677">
              <w:rPr>
                <w:lang w:val="ru-RU"/>
              </w:rPr>
              <w:br/>
            </w:r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Игра-соревнование «Повтори алфавит»;</w:t>
            </w:r>
          </w:p>
        </w:tc>
        <w:tc>
          <w:tcPr>
            <w:tcW w:w="4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>
            <w:pPr>
              <w:autoSpaceDE w:val="0"/>
              <w:autoSpaceDN w:val="0"/>
              <w:spacing w:before="76" w:after="0" w:line="245" w:lineRule="auto"/>
              <w:ind w:left="72" w:right="288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  <w:tr w:rsidR="005E4252" w:rsidTr="002563DA">
        <w:trPr>
          <w:trHeight w:hRule="exact" w:val="348"/>
        </w:trPr>
        <w:tc>
          <w:tcPr>
            <w:tcW w:w="3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4252" w:rsidRDefault="00217677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: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4252" w:rsidRDefault="0021767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70</w:t>
            </w:r>
          </w:p>
        </w:tc>
        <w:tc>
          <w:tcPr>
            <w:tcW w:w="120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4252" w:rsidRDefault="005E4252"/>
        </w:tc>
      </w:tr>
      <w:tr w:rsidR="005E4252" w:rsidTr="002563DA">
        <w:trPr>
          <w:trHeight w:hRule="exact" w:val="348"/>
        </w:trPr>
        <w:tc>
          <w:tcPr>
            <w:tcW w:w="15582" w:type="dxa"/>
            <w:gridSpan w:val="7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4252" w:rsidRDefault="0021767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СИСТЕМАТИЧЕСКИЙ КУРС</w:t>
            </w:r>
          </w:p>
        </w:tc>
      </w:tr>
      <w:tr w:rsidR="002563DA" w:rsidRPr="002563DA" w:rsidTr="002563DA">
        <w:trPr>
          <w:trHeight w:hRule="exact" w:val="1098"/>
        </w:trPr>
        <w:tc>
          <w:tcPr>
            <w:tcW w:w="4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255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>
            <w:pPr>
              <w:autoSpaceDE w:val="0"/>
              <w:autoSpaceDN w:val="0"/>
              <w:spacing w:before="76" w:after="0" w:line="245" w:lineRule="auto"/>
              <w:ind w:left="72" w:right="144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Сказка народная (фольклорная) и литературная (авторская)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487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Слушание чтения учителем фольклорных произведений (на примере русских народных сказок: «Кот, петух и лиса», «Кот и лиса»,</w:t>
            </w:r>
            <w:r w:rsidRPr="00217677">
              <w:rPr>
                <w:lang w:val="ru-RU"/>
              </w:rPr>
              <w:br/>
            </w:r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</w:t>
            </w:r>
            <w:proofErr w:type="spellStart"/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Жихарка</w:t>
            </w:r>
            <w:proofErr w:type="spellEnd"/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», «Лисичка-сестричка и волк» и литературных (авторских): К. И. Чуковский «Путаница», «Айболит», «Муха-Цокотуха», С Я Маршак «Тихая сказка», В. Г. </w:t>
            </w:r>
            <w:proofErr w:type="spellStart"/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Сутеев</w:t>
            </w:r>
            <w:proofErr w:type="spellEnd"/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«Палочка-выручалочка»);</w:t>
            </w:r>
          </w:p>
        </w:tc>
        <w:tc>
          <w:tcPr>
            <w:tcW w:w="490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>
            <w:pPr>
              <w:autoSpaceDE w:val="0"/>
              <w:autoSpaceDN w:val="0"/>
              <w:spacing w:before="76" w:after="0" w:line="245" w:lineRule="auto"/>
              <w:ind w:left="72" w:right="288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</w:tbl>
    <w:p w:rsidR="005E4252" w:rsidRPr="00217677" w:rsidRDefault="005E4252">
      <w:pPr>
        <w:autoSpaceDE w:val="0"/>
        <w:autoSpaceDN w:val="0"/>
        <w:spacing w:after="0" w:line="14" w:lineRule="exact"/>
        <w:rPr>
          <w:lang w:val="ru-RU"/>
        </w:rPr>
      </w:pPr>
    </w:p>
    <w:p w:rsidR="005E4252" w:rsidRPr="00217677" w:rsidRDefault="005E4252">
      <w:pPr>
        <w:rPr>
          <w:lang w:val="ru-RU"/>
        </w:rPr>
        <w:sectPr w:rsidR="005E4252" w:rsidRPr="00217677">
          <w:pgSz w:w="16840" w:h="11900"/>
          <w:pgMar w:top="284" w:right="640" w:bottom="826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5E4252" w:rsidRPr="00217677" w:rsidRDefault="005E4252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15582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2558"/>
        <w:gridCol w:w="528"/>
        <w:gridCol w:w="1104"/>
        <w:gridCol w:w="1142"/>
        <w:gridCol w:w="4874"/>
        <w:gridCol w:w="4908"/>
      </w:tblGrid>
      <w:tr w:rsidR="002563DA" w:rsidRPr="002563DA" w:rsidTr="002563DA">
        <w:trPr>
          <w:trHeight w:hRule="exact" w:val="150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1.2.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Произведения о детях и для детей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9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4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>
            <w:pPr>
              <w:autoSpaceDE w:val="0"/>
              <w:autoSpaceDN w:val="0"/>
              <w:spacing w:before="78" w:after="0" w:line="245" w:lineRule="auto"/>
              <w:ind w:right="144"/>
              <w:jc w:val="center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Не менее шести произведений по выбору, например: К. Д. </w:t>
            </w:r>
            <w:proofErr w:type="spellStart"/>
            <w:proofErr w:type="gramStart"/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Ушинский«</w:t>
            </w:r>
            <w:proofErr w:type="gramEnd"/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Играющие</w:t>
            </w:r>
            <w:proofErr w:type="spellEnd"/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собаки», «Худо тому, кто добра не делает никому», Л. Н.</w:t>
            </w:r>
          </w:p>
          <w:p w:rsidR="002563DA" w:rsidRPr="00217677" w:rsidRDefault="002563DA">
            <w:pPr>
              <w:autoSpaceDE w:val="0"/>
              <w:autoSpaceDN w:val="0"/>
              <w:spacing w:before="20" w:after="0" w:line="250" w:lineRule="auto"/>
              <w:ind w:left="72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Толстой «Косточка», В. Г. </w:t>
            </w:r>
            <w:proofErr w:type="spellStart"/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Сутеев</w:t>
            </w:r>
            <w:proofErr w:type="spellEnd"/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«Чей же гриб?», Е. А. </w:t>
            </w:r>
            <w:proofErr w:type="spellStart"/>
            <w:proofErr w:type="gramStart"/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Пермяк«</w:t>
            </w:r>
            <w:proofErr w:type="gramEnd"/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Самое</w:t>
            </w:r>
            <w:proofErr w:type="spellEnd"/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страшное», «Торопливый ножик», В. А. Осеева «</w:t>
            </w:r>
            <w:proofErr w:type="spellStart"/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Плохо»,«Три</w:t>
            </w:r>
            <w:proofErr w:type="spellEnd"/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товарища», А. Л. </w:t>
            </w:r>
            <w:proofErr w:type="spellStart"/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Барто</w:t>
            </w:r>
            <w:proofErr w:type="spellEnd"/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«Подари, подари…», «Я — лишний», Н. М. Артюхова «Саша-дразнилка», Ю. И. Ермолаев «Лучший друг», Р.</w:t>
            </w:r>
          </w:p>
          <w:p w:rsidR="002563DA" w:rsidRDefault="002563DA">
            <w:pPr>
              <w:autoSpaceDE w:val="0"/>
              <w:autoSpaceDN w:val="0"/>
              <w:spacing w:before="2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Сеф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Совет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»;</w:t>
            </w:r>
          </w:p>
        </w:tc>
        <w:tc>
          <w:tcPr>
            <w:tcW w:w="4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  <w:tr w:rsidR="002563DA" w:rsidRPr="002563DA" w:rsidTr="002563DA">
        <w:trPr>
          <w:trHeight w:hRule="exact" w:val="54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1.3.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Произведения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родной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природе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4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Выбор книги по теме «Произведения о родной природе» с учётом рекомендованного списка;</w:t>
            </w:r>
          </w:p>
        </w:tc>
        <w:tc>
          <w:tcPr>
            <w:tcW w:w="4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  <w:tr w:rsidR="002563DA" w:rsidRPr="002563DA" w:rsidTr="002563DA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1.4.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>
            <w:pPr>
              <w:autoSpaceDE w:val="0"/>
              <w:autoSpaceDN w:val="0"/>
              <w:spacing w:before="76" w:after="0" w:line="245" w:lineRule="auto"/>
              <w:ind w:left="72" w:right="288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Устное народное творчество —малые фольклорные жанры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4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>
            <w:pPr>
              <w:autoSpaceDE w:val="0"/>
              <w:autoSpaceDN w:val="0"/>
              <w:spacing w:before="76" w:after="0" w:line="250" w:lineRule="auto"/>
              <w:ind w:left="72" w:right="432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Игра «Вспомни и назови»: определение жанров прослушанных и прочитанных произведений: </w:t>
            </w:r>
            <w:proofErr w:type="spellStart"/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потешка</w:t>
            </w:r>
            <w:proofErr w:type="spellEnd"/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, загадка, сказка, рассказ, стихотворение;</w:t>
            </w:r>
          </w:p>
        </w:tc>
        <w:tc>
          <w:tcPr>
            <w:tcW w:w="4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>
            <w:pPr>
              <w:autoSpaceDE w:val="0"/>
              <w:autoSpaceDN w:val="0"/>
              <w:spacing w:before="76" w:after="0" w:line="245" w:lineRule="auto"/>
              <w:ind w:left="72" w:right="288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  <w:tr w:rsidR="002563DA" w:rsidRPr="002563DA" w:rsidTr="002563DA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1.5.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>
            <w:pPr>
              <w:autoSpaceDE w:val="0"/>
              <w:autoSpaceDN w:val="0"/>
              <w:spacing w:before="76" w:after="0" w:line="245" w:lineRule="auto"/>
              <w:ind w:left="72" w:right="288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Произведения о братьях наших меньших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4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Слушание произведений о животных. Например, произведения Н. И. Сладкова «Без слов», «На одном бревне», Ю. И. Коваля «Бабочка», Е. И. </w:t>
            </w:r>
            <w:proofErr w:type="spellStart"/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Чарушина</w:t>
            </w:r>
            <w:proofErr w:type="spellEnd"/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«Про Томку», А. Л. </w:t>
            </w:r>
            <w:proofErr w:type="spellStart"/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Барто</w:t>
            </w:r>
            <w:proofErr w:type="spellEnd"/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«Страшная птица», «Вам не нужна сорока?»;</w:t>
            </w:r>
          </w:p>
        </w:tc>
        <w:tc>
          <w:tcPr>
            <w:tcW w:w="4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>
            <w:pPr>
              <w:autoSpaceDE w:val="0"/>
              <w:autoSpaceDN w:val="0"/>
              <w:spacing w:before="76" w:after="0" w:line="245" w:lineRule="auto"/>
              <w:ind w:left="72" w:right="288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  <w:tr w:rsidR="002563DA" w:rsidRPr="002563DA" w:rsidTr="002563DA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1.6.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Произведения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маме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4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>
            <w:pPr>
              <w:autoSpaceDE w:val="0"/>
              <w:autoSpaceDN w:val="0"/>
              <w:spacing w:before="78" w:after="0" w:line="252" w:lineRule="auto"/>
              <w:ind w:left="72" w:right="288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Учебный диалог: обсуждение значения выражений «Родина-</w:t>
            </w:r>
            <w:proofErr w:type="spellStart"/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мать»,«Родина</w:t>
            </w:r>
            <w:proofErr w:type="spellEnd"/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любимая — что мать родная», осознание нравственно-этических понятий, обогащение духовно-нравственного опыта учащихся: заботливое отношение к родным в семье, внимание и любовь к ним;</w:t>
            </w:r>
          </w:p>
        </w:tc>
        <w:tc>
          <w:tcPr>
            <w:tcW w:w="4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  <w:tr w:rsidR="002563DA" w:rsidRPr="002563DA" w:rsidTr="002563DA">
        <w:trPr>
          <w:trHeight w:hRule="exact" w:val="73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1.7.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Фольклорные и авторские </w:t>
            </w:r>
            <w:r w:rsidRPr="00217677">
              <w:rPr>
                <w:lang w:val="ru-RU"/>
              </w:rPr>
              <w:br/>
            </w:r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произведения о чудесах и фантазии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4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>
            <w:pPr>
              <w:autoSpaceDE w:val="0"/>
              <w:autoSpaceDN w:val="0"/>
              <w:spacing w:before="78" w:after="0" w:line="247" w:lineRule="auto"/>
              <w:ind w:left="72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Беседа на тему «О каком чуде ты мечтаешь», передача своих </w:t>
            </w:r>
            <w:r w:rsidRPr="00217677">
              <w:rPr>
                <w:lang w:val="ru-RU"/>
              </w:rPr>
              <w:br/>
            </w:r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впечатлений от прочитанного произведения в высказывании (не менее 3 предложений) или в рисунке;</w:t>
            </w:r>
          </w:p>
        </w:tc>
        <w:tc>
          <w:tcPr>
            <w:tcW w:w="4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  <w:tr w:rsidR="002563DA" w:rsidRPr="002563DA" w:rsidTr="002563DA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1.8.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>
            <w:pPr>
              <w:autoSpaceDE w:val="0"/>
              <w:autoSpaceDN w:val="0"/>
              <w:spacing w:before="76" w:after="0" w:line="245" w:lineRule="auto"/>
              <w:ind w:left="72" w:right="432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Библиографическая культура (работа с детской книгой)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4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Экскурсия в библиотеку, нахождение книги по определённой теме;</w:t>
            </w:r>
          </w:p>
        </w:tc>
        <w:tc>
          <w:tcPr>
            <w:tcW w:w="4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>
            <w:pPr>
              <w:autoSpaceDE w:val="0"/>
              <w:autoSpaceDN w:val="0"/>
              <w:spacing w:before="76" w:after="0" w:line="245" w:lineRule="auto"/>
              <w:ind w:left="72" w:right="288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  <w:tr w:rsidR="005E4252" w:rsidTr="002563DA">
        <w:trPr>
          <w:trHeight w:hRule="exact" w:val="348"/>
        </w:trPr>
        <w:tc>
          <w:tcPr>
            <w:tcW w:w="3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4252" w:rsidRDefault="00217677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: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4252" w:rsidRDefault="0021767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40</w:t>
            </w:r>
          </w:p>
        </w:tc>
        <w:tc>
          <w:tcPr>
            <w:tcW w:w="120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4252" w:rsidRDefault="005E4252"/>
        </w:tc>
      </w:tr>
      <w:tr w:rsidR="005E4252" w:rsidTr="002563DA">
        <w:trPr>
          <w:trHeight w:hRule="exact" w:val="348"/>
        </w:trPr>
        <w:tc>
          <w:tcPr>
            <w:tcW w:w="3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4252" w:rsidRDefault="00217677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Резервное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время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4252" w:rsidRDefault="0021767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8</w:t>
            </w:r>
          </w:p>
        </w:tc>
        <w:tc>
          <w:tcPr>
            <w:tcW w:w="120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4252" w:rsidRDefault="005E4252"/>
        </w:tc>
      </w:tr>
      <w:tr w:rsidR="005E4252" w:rsidTr="002563DA">
        <w:trPr>
          <w:trHeight w:hRule="exact" w:val="520"/>
        </w:trPr>
        <w:tc>
          <w:tcPr>
            <w:tcW w:w="3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4252" w:rsidRPr="00217677" w:rsidRDefault="00217677">
            <w:pPr>
              <w:autoSpaceDE w:val="0"/>
              <w:autoSpaceDN w:val="0"/>
              <w:spacing w:before="76" w:after="0" w:line="245" w:lineRule="auto"/>
              <w:ind w:left="72" w:right="432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4252" w:rsidRDefault="0021767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128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4252" w:rsidRDefault="0021767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4252" w:rsidRDefault="0021767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22</w:t>
            </w:r>
          </w:p>
        </w:tc>
        <w:tc>
          <w:tcPr>
            <w:tcW w:w="97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4252" w:rsidRDefault="005E4252"/>
        </w:tc>
      </w:tr>
    </w:tbl>
    <w:p w:rsidR="005E4252" w:rsidRDefault="005E4252">
      <w:pPr>
        <w:autoSpaceDE w:val="0"/>
        <w:autoSpaceDN w:val="0"/>
        <w:spacing w:after="0" w:line="14" w:lineRule="exact"/>
      </w:pPr>
    </w:p>
    <w:p w:rsidR="005E4252" w:rsidRDefault="005E4252">
      <w:pPr>
        <w:sectPr w:rsidR="005E4252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5E4252" w:rsidRDefault="005E4252">
      <w:pPr>
        <w:autoSpaceDE w:val="0"/>
        <w:autoSpaceDN w:val="0"/>
        <w:spacing w:after="78" w:line="220" w:lineRule="exact"/>
      </w:pPr>
      <w:bookmarkStart w:id="0" w:name="_GoBack"/>
      <w:bookmarkEnd w:id="0"/>
    </w:p>
    <w:p w:rsidR="005E4252" w:rsidRDefault="00217677">
      <w:pPr>
        <w:autoSpaceDE w:val="0"/>
        <w:autoSpaceDN w:val="0"/>
        <w:spacing w:after="32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ПОУРОЧНОЕ ПЛАНИРОВАНИЕ </w:t>
      </w:r>
    </w:p>
    <w:tbl>
      <w:tblPr>
        <w:tblW w:w="15440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242"/>
        <w:gridCol w:w="732"/>
        <w:gridCol w:w="1620"/>
        <w:gridCol w:w="1668"/>
        <w:gridCol w:w="1236"/>
        <w:gridCol w:w="6366"/>
      </w:tblGrid>
      <w:tr w:rsidR="005E4252" w:rsidTr="002563DA">
        <w:trPr>
          <w:trHeight w:hRule="exact" w:val="492"/>
        </w:trPr>
        <w:tc>
          <w:tcPr>
            <w:tcW w:w="5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4252" w:rsidRDefault="00217677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п/п</w:t>
            </w:r>
          </w:p>
        </w:tc>
        <w:tc>
          <w:tcPr>
            <w:tcW w:w="3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4252" w:rsidRDefault="00217677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урока</w:t>
            </w:r>
            <w:proofErr w:type="spellEnd"/>
          </w:p>
        </w:tc>
        <w:tc>
          <w:tcPr>
            <w:tcW w:w="4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4252" w:rsidRDefault="00217677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4252" w:rsidRDefault="00217677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</w:p>
        </w:tc>
        <w:tc>
          <w:tcPr>
            <w:tcW w:w="63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4252" w:rsidRPr="002563DA" w:rsidRDefault="002563DA">
            <w:pPr>
              <w:autoSpaceDE w:val="0"/>
              <w:autoSpaceDN w:val="0"/>
              <w:spacing w:before="98" w:after="0" w:line="271" w:lineRule="auto"/>
              <w:ind w:left="72" w:right="288"/>
              <w:rPr>
                <w:b/>
                <w:lang w:val="ru-RU"/>
              </w:rPr>
            </w:pPr>
            <w:r w:rsidRPr="002563DA">
              <w:rPr>
                <w:b/>
                <w:lang w:val="ru-RU"/>
              </w:rPr>
              <w:t>Электронные цифровые образовательные ресурсы.</w:t>
            </w:r>
          </w:p>
        </w:tc>
      </w:tr>
      <w:tr w:rsidR="005E4252" w:rsidTr="002563DA">
        <w:trPr>
          <w:trHeight w:hRule="exact" w:val="828"/>
        </w:trPr>
        <w:tc>
          <w:tcPr>
            <w:tcW w:w="5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4252" w:rsidRDefault="005E4252"/>
        </w:tc>
        <w:tc>
          <w:tcPr>
            <w:tcW w:w="3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4252" w:rsidRDefault="005E4252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4252" w:rsidRDefault="00217677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4252" w:rsidRDefault="00217677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4252" w:rsidRDefault="00217677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</w:tc>
        <w:tc>
          <w:tcPr>
            <w:tcW w:w="1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4252" w:rsidRDefault="005E4252"/>
        </w:tc>
        <w:tc>
          <w:tcPr>
            <w:tcW w:w="63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4252" w:rsidRDefault="005E4252"/>
        </w:tc>
      </w:tr>
      <w:tr w:rsidR="005E4252" w:rsidRPr="002563DA" w:rsidTr="002563DA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4252" w:rsidRDefault="0021767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4252" w:rsidRPr="00217677" w:rsidRDefault="00217677" w:rsidP="008132E5">
            <w:pPr>
              <w:autoSpaceDE w:val="0"/>
              <w:autoSpaceDN w:val="0"/>
              <w:spacing w:before="98" w:after="0" w:line="281" w:lineRule="auto"/>
              <w:ind w:left="72" w:right="576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Составление небольших рассказов </w:t>
            </w:r>
            <w:r w:rsidRPr="00217677">
              <w:rPr>
                <w:lang w:val="ru-RU"/>
              </w:rPr>
              <w:br/>
            </w:r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повествовательного </w:t>
            </w:r>
            <w:r w:rsidRPr="00217677">
              <w:rPr>
                <w:lang w:val="ru-RU"/>
              </w:rPr>
              <w:br/>
            </w:r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характера по серии </w:t>
            </w:r>
            <w:r w:rsidRPr="00217677">
              <w:rPr>
                <w:lang w:val="ru-RU"/>
              </w:rPr>
              <w:br/>
            </w:r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картинок.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4252" w:rsidRPr="008132E5" w:rsidRDefault="00217677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8132E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4252" w:rsidRPr="008132E5" w:rsidRDefault="00217677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8132E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4252" w:rsidRPr="008132E5" w:rsidRDefault="00217677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8132E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4252" w:rsidRPr="00BD2D18" w:rsidRDefault="00BD2D18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01.09</w:t>
            </w:r>
          </w:p>
        </w:tc>
        <w:tc>
          <w:tcPr>
            <w:tcW w:w="63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4252" w:rsidRPr="002563DA" w:rsidRDefault="002563DA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sz w:val="24"/>
                <w:szCs w:val="24"/>
                <w:lang w:val="ru-RU"/>
              </w:rPr>
            </w:pPr>
            <w:r w:rsidRPr="002563DA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  <w:tr w:rsidR="002563DA" w:rsidRPr="002563DA" w:rsidTr="0028483E">
        <w:trPr>
          <w:trHeight w:hRule="exact" w:val="1838"/>
        </w:trPr>
        <w:tc>
          <w:tcPr>
            <w:tcW w:w="5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8132E5" w:rsidRDefault="002563DA" w:rsidP="002563DA">
            <w:pPr>
              <w:autoSpaceDE w:val="0"/>
              <w:autoSpaceDN w:val="0"/>
              <w:spacing w:before="100" w:after="0" w:line="230" w:lineRule="auto"/>
              <w:ind w:left="72"/>
              <w:rPr>
                <w:lang w:val="ru-RU"/>
              </w:rPr>
            </w:pPr>
            <w:r w:rsidRPr="008132E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2.</w:t>
            </w:r>
          </w:p>
        </w:tc>
        <w:tc>
          <w:tcPr>
            <w:tcW w:w="324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 w:rsidP="002563DA">
            <w:pPr>
              <w:autoSpaceDE w:val="0"/>
              <w:autoSpaceDN w:val="0"/>
              <w:spacing w:before="100" w:after="0" w:line="281" w:lineRule="auto"/>
              <w:ind w:left="72" w:right="576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Составление небольших рассказов </w:t>
            </w:r>
            <w:r w:rsidRPr="00217677">
              <w:rPr>
                <w:lang w:val="ru-RU"/>
              </w:rPr>
              <w:br/>
            </w:r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повествовательного </w:t>
            </w:r>
            <w:r w:rsidRPr="00217677">
              <w:rPr>
                <w:lang w:val="ru-RU"/>
              </w:rPr>
              <w:br/>
            </w:r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характера по серии </w:t>
            </w:r>
            <w:r w:rsidRPr="00217677">
              <w:rPr>
                <w:lang w:val="ru-RU"/>
              </w:rPr>
              <w:br/>
            </w:r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картинок.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8132E5" w:rsidRDefault="002563DA" w:rsidP="002563DA">
            <w:pPr>
              <w:autoSpaceDE w:val="0"/>
              <w:autoSpaceDN w:val="0"/>
              <w:spacing w:before="100" w:after="0" w:line="230" w:lineRule="auto"/>
              <w:ind w:left="72"/>
              <w:rPr>
                <w:lang w:val="ru-RU"/>
              </w:rPr>
            </w:pPr>
            <w:r w:rsidRPr="008132E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8132E5" w:rsidRDefault="002563DA" w:rsidP="002563DA">
            <w:pPr>
              <w:autoSpaceDE w:val="0"/>
              <w:autoSpaceDN w:val="0"/>
              <w:spacing w:before="100" w:after="0" w:line="230" w:lineRule="auto"/>
              <w:ind w:left="72"/>
              <w:rPr>
                <w:lang w:val="ru-RU"/>
              </w:rPr>
            </w:pPr>
            <w:r w:rsidRPr="008132E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8132E5" w:rsidRDefault="002563DA" w:rsidP="002563DA">
            <w:pPr>
              <w:autoSpaceDE w:val="0"/>
              <w:autoSpaceDN w:val="0"/>
              <w:spacing w:before="100" w:after="0" w:line="230" w:lineRule="auto"/>
              <w:ind w:left="72"/>
              <w:rPr>
                <w:lang w:val="ru-RU"/>
              </w:rPr>
            </w:pPr>
            <w:r w:rsidRPr="008132E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BD2D18" w:rsidRDefault="002563DA" w:rsidP="002563DA">
            <w:pPr>
              <w:autoSpaceDE w:val="0"/>
              <w:autoSpaceDN w:val="0"/>
              <w:spacing w:before="100" w:after="0" w:line="23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05.09</w:t>
            </w:r>
          </w:p>
        </w:tc>
        <w:tc>
          <w:tcPr>
            <w:tcW w:w="63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563DA" w:rsidRDefault="002563DA" w:rsidP="002563DA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sz w:val="24"/>
                <w:szCs w:val="24"/>
                <w:lang w:val="ru-RU"/>
              </w:rPr>
            </w:pPr>
            <w:r w:rsidRPr="002563DA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  <w:tr w:rsidR="002563DA" w:rsidRPr="002563DA" w:rsidTr="00850917">
        <w:trPr>
          <w:trHeight w:hRule="exact" w:val="64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 w:rsidP="002563DA">
            <w:pPr>
              <w:autoSpaceDE w:val="0"/>
              <w:autoSpaceDN w:val="0"/>
              <w:spacing w:before="98" w:after="0" w:line="271" w:lineRule="auto"/>
              <w:ind w:left="72" w:right="576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Слово и </w:t>
            </w:r>
            <w:proofErr w:type="gramStart"/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предложение .</w:t>
            </w:r>
            <w:proofErr w:type="gramEnd"/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BD2D18" w:rsidRDefault="002563DA" w:rsidP="002563DA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06.09</w:t>
            </w:r>
          </w:p>
        </w:tc>
        <w:tc>
          <w:tcPr>
            <w:tcW w:w="63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563DA" w:rsidRDefault="002563DA" w:rsidP="002563DA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sz w:val="24"/>
                <w:szCs w:val="24"/>
                <w:lang w:val="ru-RU"/>
              </w:rPr>
            </w:pPr>
            <w:r w:rsidRPr="002563DA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  <w:tr w:rsidR="002563DA" w:rsidRPr="002563DA" w:rsidTr="00850917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 w:rsidP="002563DA">
            <w:pPr>
              <w:autoSpaceDE w:val="0"/>
              <w:autoSpaceDN w:val="0"/>
              <w:spacing w:before="98" w:after="0" w:line="281" w:lineRule="auto"/>
              <w:ind w:left="72" w:right="576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Составление небольших рассказов </w:t>
            </w:r>
            <w:r w:rsidRPr="00217677">
              <w:rPr>
                <w:lang w:val="ru-RU"/>
              </w:rPr>
              <w:br/>
            </w:r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повествовательного </w:t>
            </w:r>
            <w:r w:rsidRPr="00217677">
              <w:rPr>
                <w:lang w:val="ru-RU"/>
              </w:rPr>
              <w:br/>
            </w:r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характера по серии </w:t>
            </w:r>
            <w:r w:rsidRPr="00217677">
              <w:rPr>
                <w:lang w:val="ru-RU"/>
              </w:rPr>
              <w:br/>
            </w:r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картинок.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8132E5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8132E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8132E5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8132E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8132E5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8132E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BD2D18" w:rsidRDefault="002563DA" w:rsidP="002563DA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07.09</w:t>
            </w:r>
          </w:p>
        </w:tc>
        <w:tc>
          <w:tcPr>
            <w:tcW w:w="63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563DA" w:rsidRDefault="002563DA" w:rsidP="002563DA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sz w:val="24"/>
                <w:szCs w:val="24"/>
                <w:lang w:val="ru-RU"/>
              </w:rPr>
            </w:pPr>
            <w:r w:rsidRPr="002563DA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  <w:tr w:rsidR="002563DA" w:rsidRPr="002563DA" w:rsidTr="00850917">
        <w:trPr>
          <w:trHeight w:hRule="exact" w:val="579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8132E5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8132E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 w:rsidP="002563DA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Слово и предложение.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8132E5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8132E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8132E5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8132E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8132E5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8132E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BD2D18" w:rsidRDefault="002563DA" w:rsidP="002563DA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08.09</w:t>
            </w:r>
          </w:p>
        </w:tc>
        <w:tc>
          <w:tcPr>
            <w:tcW w:w="63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563DA" w:rsidRDefault="002563DA" w:rsidP="002563DA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sz w:val="24"/>
                <w:szCs w:val="24"/>
                <w:lang w:val="ru-RU"/>
              </w:rPr>
            </w:pPr>
            <w:r w:rsidRPr="002563DA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  <w:tr w:rsidR="002563DA" w:rsidRPr="002563DA" w:rsidTr="00850917">
        <w:trPr>
          <w:trHeight w:hRule="exact" w:val="60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8132E5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8132E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8132E5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8132E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Слово и предложение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BD2D18" w:rsidRDefault="002563DA" w:rsidP="002563DA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12.09</w:t>
            </w:r>
          </w:p>
        </w:tc>
        <w:tc>
          <w:tcPr>
            <w:tcW w:w="63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563DA" w:rsidRDefault="002563DA" w:rsidP="002563DA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sz w:val="24"/>
                <w:szCs w:val="24"/>
                <w:lang w:val="ru-RU"/>
              </w:rPr>
            </w:pPr>
            <w:r w:rsidRPr="002563DA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  <w:tr w:rsidR="002563DA" w:rsidRPr="002563DA" w:rsidTr="00850917">
        <w:trPr>
          <w:trHeight w:hRule="exact" w:val="617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100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Слово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предложение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BD2D18" w:rsidRDefault="002563DA" w:rsidP="002563DA">
            <w:pPr>
              <w:autoSpaceDE w:val="0"/>
              <w:autoSpaceDN w:val="0"/>
              <w:spacing w:before="100" w:after="0" w:line="23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13.09</w:t>
            </w:r>
          </w:p>
        </w:tc>
        <w:tc>
          <w:tcPr>
            <w:tcW w:w="63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563DA" w:rsidRDefault="002563DA" w:rsidP="002563DA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sz w:val="24"/>
                <w:szCs w:val="24"/>
                <w:lang w:val="ru-RU"/>
              </w:rPr>
            </w:pPr>
            <w:r w:rsidRPr="002563DA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  <w:tr w:rsidR="002563DA" w:rsidRPr="002563DA" w:rsidTr="00850917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8.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 w:rsidP="002563DA">
            <w:pPr>
              <w:autoSpaceDE w:val="0"/>
              <w:autoSpaceDN w:val="0"/>
              <w:spacing w:before="100" w:after="0" w:line="262" w:lineRule="auto"/>
              <w:ind w:left="72" w:right="576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Слог-слияние.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BD2D18" w:rsidRDefault="002563DA" w:rsidP="002563DA">
            <w:pPr>
              <w:autoSpaceDE w:val="0"/>
              <w:autoSpaceDN w:val="0"/>
              <w:spacing w:before="100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14.09</w:t>
            </w:r>
          </w:p>
        </w:tc>
        <w:tc>
          <w:tcPr>
            <w:tcW w:w="63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563DA" w:rsidRDefault="002563DA" w:rsidP="002563DA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sz w:val="24"/>
                <w:szCs w:val="24"/>
                <w:lang w:val="ru-RU"/>
              </w:rPr>
            </w:pPr>
            <w:r w:rsidRPr="002563DA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  <w:tr w:rsidR="002563DA" w:rsidRPr="002563DA" w:rsidTr="00850917">
        <w:trPr>
          <w:trHeight w:hRule="exact" w:val="51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 w:rsidP="002563DA">
            <w:pPr>
              <w:autoSpaceDE w:val="0"/>
              <w:autoSpaceDN w:val="0"/>
              <w:spacing w:before="98" w:after="0" w:line="271" w:lineRule="auto"/>
              <w:ind w:left="72" w:right="576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Повторение.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BD2D18" w:rsidRDefault="002563DA" w:rsidP="002563DA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15.09</w:t>
            </w:r>
          </w:p>
        </w:tc>
        <w:tc>
          <w:tcPr>
            <w:tcW w:w="63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563DA" w:rsidRDefault="002563DA" w:rsidP="002563DA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sz w:val="24"/>
                <w:szCs w:val="24"/>
                <w:lang w:val="ru-RU"/>
              </w:rPr>
            </w:pPr>
            <w:r w:rsidRPr="002563DA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  <w:tr w:rsidR="002563DA" w:rsidRPr="002563DA" w:rsidTr="0085091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Гласный звук [а], буквы А, 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BD2D18" w:rsidRDefault="002563DA" w:rsidP="002563DA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19.09</w:t>
            </w:r>
          </w:p>
        </w:tc>
        <w:tc>
          <w:tcPr>
            <w:tcW w:w="63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563DA" w:rsidRDefault="002563DA" w:rsidP="002563DA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sz w:val="24"/>
                <w:szCs w:val="24"/>
                <w:lang w:val="ru-RU"/>
              </w:rPr>
            </w:pPr>
            <w:r w:rsidRPr="002563DA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  <w:tr w:rsidR="002563DA" w:rsidRPr="002563DA" w:rsidTr="0085091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 w:rsidP="002563DA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Гласный звук [о], буквы О, о.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BD2D18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20.09</w:t>
            </w:r>
          </w:p>
        </w:tc>
        <w:tc>
          <w:tcPr>
            <w:tcW w:w="63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563DA" w:rsidRDefault="002563DA" w:rsidP="002563DA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sz w:val="24"/>
                <w:szCs w:val="24"/>
                <w:lang w:val="ru-RU"/>
              </w:rPr>
            </w:pPr>
            <w:r w:rsidRPr="002563DA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  <w:tr w:rsidR="002563DA" w:rsidRPr="002563DA" w:rsidTr="00850917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 w:rsidP="002563DA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Гласный звук [и], буквы И, и.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BD2D18" w:rsidRDefault="002563DA" w:rsidP="002563DA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21.09</w:t>
            </w:r>
          </w:p>
        </w:tc>
        <w:tc>
          <w:tcPr>
            <w:tcW w:w="63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563DA" w:rsidRDefault="002563DA" w:rsidP="002563DA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sz w:val="24"/>
                <w:szCs w:val="24"/>
                <w:lang w:val="ru-RU"/>
              </w:rPr>
            </w:pPr>
            <w:r w:rsidRPr="002563DA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  <w:tr w:rsidR="002563DA" w:rsidRPr="002563DA" w:rsidTr="0085091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Гласный звук [ы], буквы ы.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BD2D18" w:rsidRDefault="002563DA" w:rsidP="002563DA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22.09</w:t>
            </w:r>
          </w:p>
        </w:tc>
        <w:tc>
          <w:tcPr>
            <w:tcW w:w="63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563DA" w:rsidRDefault="002563DA" w:rsidP="002563DA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sz w:val="24"/>
                <w:szCs w:val="24"/>
                <w:lang w:val="ru-RU"/>
              </w:rPr>
            </w:pPr>
            <w:r w:rsidRPr="002563DA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  <w:tr w:rsidR="002563DA" w:rsidRPr="002563DA" w:rsidTr="0085091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BD2D18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BD2D1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14.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 w:rsidP="002563DA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Гласный звук [у], буквы У ,у.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BD2D18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BD2D1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BD2D18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BD2D1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BD2D18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BD2D1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BD2D18" w:rsidRDefault="002563DA" w:rsidP="002563DA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26.09</w:t>
            </w:r>
          </w:p>
        </w:tc>
        <w:tc>
          <w:tcPr>
            <w:tcW w:w="63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563DA" w:rsidRDefault="002563DA" w:rsidP="002563DA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sz w:val="24"/>
                <w:szCs w:val="24"/>
                <w:lang w:val="ru-RU"/>
              </w:rPr>
            </w:pPr>
            <w:r w:rsidRPr="002563DA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  <w:tr w:rsidR="002563DA" w:rsidRPr="002563DA" w:rsidTr="0085091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BD2D18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BD2D1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15.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 w:rsidP="002563DA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Согласный звуки [н],  [н], буквы Н, н.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BD2D18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BD2D1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BD2D18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BD2D1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BD2D18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BD2D1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BD2D18" w:rsidRDefault="002563DA" w:rsidP="002563DA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27.09</w:t>
            </w:r>
          </w:p>
        </w:tc>
        <w:tc>
          <w:tcPr>
            <w:tcW w:w="63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563DA" w:rsidRDefault="002563DA" w:rsidP="002563DA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sz w:val="24"/>
                <w:szCs w:val="24"/>
                <w:lang w:val="ru-RU"/>
              </w:rPr>
            </w:pPr>
            <w:r w:rsidRPr="002563DA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  <w:tr w:rsidR="002563DA" w:rsidRPr="002563DA" w:rsidTr="00850917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 w:rsidP="002563DA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Согласный звуки [с],  [с], буквы С, с.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BD2D18" w:rsidRDefault="002563DA" w:rsidP="002563DA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28.09</w:t>
            </w:r>
          </w:p>
        </w:tc>
        <w:tc>
          <w:tcPr>
            <w:tcW w:w="63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563DA" w:rsidRDefault="002563DA" w:rsidP="002563DA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sz w:val="24"/>
                <w:szCs w:val="24"/>
                <w:lang w:val="ru-RU"/>
              </w:rPr>
            </w:pPr>
            <w:r w:rsidRPr="002563DA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  <w:tr w:rsidR="002563DA" w:rsidRPr="002563DA" w:rsidTr="0085091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 w:rsidP="002563DA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Согласный звуки [к],  [к], буквы К, к.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BD2D18" w:rsidRDefault="002563DA" w:rsidP="002563DA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29.09</w:t>
            </w:r>
          </w:p>
        </w:tc>
        <w:tc>
          <w:tcPr>
            <w:tcW w:w="63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563DA" w:rsidRDefault="002563DA" w:rsidP="002563DA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sz w:val="24"/>
                <w:szCs w:val="24"/>
                <w:lang w:val="ru-RU"/>
              </w:rPr>
            </w:pPr>
            <w:r w:rsidRPr="002563DA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  <w:tr w:rsidR="002563DA" w:rsidRPr="002563DA" w:rsidTr="0085091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 w:rsidP="002563DA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Согласный звуки [т],  [т], буквы Т, т.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BD2D18" w:rsidRDefault="002563DA" w:rsidP="002563DA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03.10</w:t>
            </w:r>
          </w:p>
        </w:tc>
        <w:tc>
          <w:tcPr>
            <w:tcW w:w="63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563DA" w:rsidRDefault="002563DA" w:rsidP="002563DA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sz w:val="24"/>
                <w:szCs w:val="24"/>
                <w:lang w:val="ru-RU"/>
              </w:rPr>
            </w:pPr>
            <w:r w:rsidRPr="002563DA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  <w:tr w:rsidR="002563DA" w:rsidRPr="002563DA" w:rsidTr="0085091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 w:rsidP="002563DA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Согласный звуки [т],  [тс], буквы Т, т.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BD2D18" w:rsidRDefault="002563DA" w:rsidP="002563DA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04.10</w:t>
            </w:r>
          </w:p>
        </w:tc>
        <w:tc>
          <w:tcPr>
            <w:tcW w:w="63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563DA" w:rsidRDefault="002563DA" w:rsidP="002563DA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sz w:val="24"/>
                <w:szCs w:val="24"/>
                <w:lang w:val="ru-RU"/>
              </w:rPr>
            </w:pPr>
            <w:r w:rsidRPr="002563DA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  <w:tr w:rsidR="002563DA" w:rsidRPr="002563DA" w:rsidTr="0085091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 w:rsidP="002563DA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Согласный звуки [л],  [л], буквы Л, л.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BD2D18" w:rsidRDefault="002563DA" w:rsidP="002563DA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05.10</w:t>
            </w:r>
          </w:p>
        </w:tc>
        <w:tc>
          <w:tcPr>
            <w:tcW w:w="63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563DA" w:rsidRDefault="002563DA" w:rsidP="002563DA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sz w:val="24"/>
                <w:szCs w:val="24"/>
                <w:lang w:val="ru-RU"/>
              </w:rPr>
            </w:pPr>
            <w:r w:rsidRPr="002563DA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  <w:tr w:rsidR="002563DA" w:rsidRPr="002563DA" w:rsidTr="0085091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21.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 w:rsidP="002563DA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Согласный звуки [р],  [р], буквы Р, р.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BD2D18" w:rsidRDefault="002563DA" w:rsidP="002563DA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06.10</w:t>
            </w:r>
          </w:p>
        </w:tc>
        <w:tc>
          <w:tcPr>
            <w:tcW w:w="63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563DA" w:rsidRDefault="002563DA" w:rsidP="002563DA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sz w:val="24"/>
                <w:szCs w:val="24"/>
                <w:lang w:val="ru-RU"/>
              </w:rPr>
            </w:pPr>
            <w:r w:rsidRPr="002563DA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  <w:tr w:rsidR="002563DA" w:rsidRPr="002563DA" w:rsidTr="0085091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 w:rsidP="002563DA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Согласный звуки [в],  [в], буквы В, в.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BD2D18" w:rsidRDefault="002563DA" w:rsidP="002563DA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10.10</w:t>
            </w:r>
          </w:p>
        </w:tc>
        <w:tc>
          <w:tcPr>
            <w:tcW w:w="63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563DA" w:rsidRDefault="002563DA" w:rsidP="002563DA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sz w:val="24"/>
                <w:szCs w:val="24"/>
                <w:lang w:val="ru-RU"/>
              </w:rPr>
            </w:pPr>
            <w:r w:rsidRPr="002563DA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  <w:tr w:rsidR="002563DA" w:rsidRPr="002563DA" w:rsidTr="00850917">
        <w:trPr>
          <w:trHeight w:hRule="exact" w:val="51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Гласные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буквы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Е, е.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BD2D18" w:rsidRDefault="002563DA" w:rsidP="002563DA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11.10</w:t>
            </w:r>
          </w:p>
        </w:tc>
        <w:tc>
          <w:tcPr>
            <w:tcW w:w="63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563DA" w:rsidRDefault="002563DA" w:rsidP="002563DA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sz w:val="24"/>
                <w:szCs w:val="24"/>
                <w:lang w:val="ru-RU"/>
              </w:rPr>
            </w:pPr>
            <w:r w:rsidRPr="002563DA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  <w:tr w:rsidR="002563DA" w:rsidRPr="002563DA" w:rsidTr="0085091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 w:rsidP="002563DA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Согласный звуки [п],  [п], буквы П, п.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BD2D18" w:rsidRDefault="002563DA" w:rsidP="002563DA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12.10</w:t>
            </w:r>
          </w:p>
        </w:tc>
        <w:tc>
          <w:tcPr>
            <w:tcW w:w="63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563DA" w:rsidRDefault="002563DA" w:rsidP="002563DA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sz w:val="24"/>
                <w:szCs w:val="24"/>
                <w:lang w:val="ru-RU"/>
              </w:rPr>
            </w:pPr>
            <w:r w:rsidRPr="002563DA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  <w:tr w:rsidR="002563DA" w:rsidRPr="002563DA" w:rsidTr="00850917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25.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 w:rsidP="002563DA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Согласный звуки [м],  [м], буквы М, м.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BD2D18" w:rsidRDefault="002563DA" w:rsidP="002563DA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13.10</w:t>
            </w:r>
          </w:p>
        </w:tc>
        <w:tc>
          <w:tcPr>
            <w:tcW w:w="63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563DA" w:rsidRDefault="002563DA" w:rsidP="002563DA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sz w:val="24"/>
                <w:szCs w:val="24"/>
                <w:lang w:val="ru-RU"/>
              </w:rPr>
            </w:pPr>
            <w:r w:rsidRPr="002563DA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  <w:tr w:rsidR="002563DA" w:rsidRPr="002563DA" w:rsidTr="0085091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 w:rsidP="002563DA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Согласный звуки [м],  [м], буквы М, м.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BD2D18" w:rsidRDefault="002563DA" w:rsidP="002563DA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17.10</w:t>
            </w:r>
          </w:p>
        </w:tc>
        <w:tc>
          <w:tcPr>
            <w:tcW w:w="63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563DA" w:rsidRDefault="002563DA" w:rsidP="002563DA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sz w:val="24"/>
                <w:szCs w:val="24"/>
                <w:lang w:val="ru-RU"/>
              </w:rPr>
            </w:pPr>
            <w:r w:rsidRPr="002563DA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  <w:tr w:rsidR="002563DA" w:rsidRPr="002563DA" w:rsidTr="0085091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 w:rsidP="002563D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Согласный звуки [з],  [з], буквы З, з.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BD2D18" w:rsidRDefault="002563DA" w:rsidP="002563DA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18.10</w:t>
            </w:r>
          </w:p>
        </w:tc>
        <w:tc>
          <w:tcPr>
            <w:tcW w:w="63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563DA" w:rsidRDefault="002563DA" w:rsidP="002563DA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sz w:val="24"/>
                <w:szCs w:val="24"/>
                <w:lang w:val="ru-RU"/>
              </w:rPr>
            </w:pPr>
            <w:r w:rsidRPr="002563DA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  <w:tr w:rsidR="002563DA" w:rsidRPr="002563DA" w:rsidTr="0085091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 w:rsidP="002563D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Согласный звуки [з],  [з], буквы З, з.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BD2D18" w:rsidRDefault="002563DA" w:rsidP="002563DA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19.10</w:t>
            </w:r>
          </w:p>
        </w:tc>
        <w:tc>
          <w:tcPr>
            <w:tcW w:w="63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563DA" w:rsidRDefault="002563DA" w:rsidP="002563DA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sz w:val="24"/>
                <w:szCs w:val="24"/>
                <w:lang w:val="ru-RU"/>
              </w:rPr>
            </w:pPr>
            <w:r w:rsidRPr="002563DA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  <w:tr w:rsidR="002563DA" w:rsidRPr="002563DA" w:rsidTr="0085091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29.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 w:rsidP="002563DA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Согласный звуки [б],  [б], буквы Б, б.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BD2D18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20.10</w:t>
            </w:r>
          </w:p>
        </w:tc>
        <w:tc>
          <w:tcPr>
            <w:tcW w:w="63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563DA" w:rsidRDefault="002563DA" w:rsidP="002563DA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sz w:val="24"/>
                <w:szCs w:val="24"/>
                <w:lang w:val="ru-RU"/>
              </w:rPr>
            </w:pPr>
            <w:r w:rsidRPr="002563DA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  <w:tr w:rsidR="002563DA" w:rsidRPr="002563DA" w:rsidTr="00850917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 w:rsidP="002563DA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Согласный звуки [б],  [б], буквы Б, б.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BD2D18" w:rsidRDefault="002563DA" w:rsidP="002563DA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24.10</w:t>
            </w:r>
          </w:p>
        </w:tc>
        <w:tc>
          <w:tcPr>
            <w:tcW w:w="63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563DA" w:rsidRDefault="002563DA" w:rsidP="002563DA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sz w:val="24"/>
                <w:szCs w:val="24"/>
                <w:lang w:val="ru-RU"/>
              </w:rPr>
            </w:pPr>
            <w:r w:rsidRPr="002563DA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  <w:tr w:rsidR="002563DA" w:rsidRPr="002563DA" w:rsidTr="0085091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31.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 w:rsidP="002563DA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Сопоставление слогов и слов с буквами б и п.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BD2D18" w:rsidRDefault="002563DA" w:rsidP="002563DA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25.10</w:t>
            </w:r>
          </w:p>
        </w:tc>
        <w:tc>
          <w:tcPr>
            <w:tcW w:w="63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563DA" w:rsidRDefault="002563DA" w:rsidP="002563DA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sz w:val="24"/>
                <w:szCs w:val="24"/>
                <w:lang w:val="ru-RU"/>
              </w:rPr>
            </w:pPr>
            <w:r w:rsidRPr="002563DA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  <w:tr w:rsidR="002563DA" w:rsidRPr="002563DA" w:rsidTr="0085091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32.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 w:rsidP="002563D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Согласные звуки [д], [д], буквы Д, д.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BD2D18" w:rsidRDefault="002563DA" w:rsidP="002563DA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26.10</w:t>
            </w:r>
          </w:p>
        </w:tc>
        <w:tc>
          <w:tcPr>
            <w:tcW w:w="63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563DA" w:rsidRDefault="002563DA" w:rsidP="002563DA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sz w:val="24"/>
                <w:szCs w:val="24"/>
                <w:lang w:val="ru-RU"/>
              </w:rPr>
            </w:pPr>
            <w:r w:rsidRPr="002563DA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  <w:tr w:rsidR="002563DA" w:rsidRPr="002563DA" w:rsidTr="00850917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33.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 w:rsidP="002563DA">
            <w:pPr>
              <w:autoSpaceDE w:val="0"/>
              <w:autoSpaceDN w:val="0"/>
              <w:spacing w:before="98" w:after="0"/>
              <w:ind w:left="72" w:right="144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Согласные звуки [д], [д], </w:t>
            </w:r>
            <w:r w:rsidRPr="00217677">
              <w:rPr>
                <w:lang w:val="ru-RU"/>
              </w:rPr>
              <w:br/>
            </w:r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буквы Д, д. Сопоставление слогов  и слов с буквами д и т.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3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563DA" w:rsidRDefault="002563DA" w:rsidP="002563DA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sz w:val="24"/>
                <w:szCs w:val="24"/>
                <w:lang w:val="ru-RU"/>
              </w:rPr>
            </w:pPr>
            <w:r w:rsidRPr="002563DA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  <w:tr w:rsidR="002563DA" w:rsidRPr="002563DA" w:rsidTr="00850917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34.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100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Гласные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буквы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Я, я.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100" w:after="0" w:line="230" w:lineRule="auto"/>
              <w:jc w:val="center"/>
            </w:pPr>
          </w:p>
        </w:tc>
        <w:tc>
          <w:tcPr>
            <w:tcW w:w="63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563DA" w:rsidRDefault="002563DA" w:rsidP="002563DA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sz w:val="24"/>
                <w:szCs w:val="24"/>
                <w:lang w:val="ru-RU"/>
              </w:rPr>
            </w:pPr>
            <w:r w:rsidRPr="002563DA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  <w:tr w:rsidR="002563DA" w:rsidRPr="002563DA" w:rsidTr="0085091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35.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Гласные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буквы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Я, я.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3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563DA" w:rsidRDefault="002563DA" w:rsidP="002563DA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sz w:val="24"/>
                <w:szCs w:val="24"/>
                <w:lang w:val="ru-RU"/>
              </w:rPr>
            </w:pPr>
            <w:r w:rsidRPr="002563DA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  <w:tr w:rsidR="002563DA" w:rsidRPr="002563DA" w:rsidTr="0085091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36.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Гласные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буквы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Я, я.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3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563DA" w:rsidRDefault="002563DA" w:rsidP="002563DA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sz w:val="24"/>
                <w:szCs w:val="24"/>
                <w:lang w:val="ru-RU"/>
              </w:rPr>
            </w:pPr>
            <w:r w:rsidRPr="002563DA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  <w:tr w:rsidR="002563DA" w:rsidRPr="002563DA" w:rsidTr="0085091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37.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 w:rsidP="002563D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Согласные звуки  [г], [г], буквы Г, г.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3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563DA" w:rsidRDefault="002563DA" w:rsidP="002563DA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sz w:val="24"/>
                <w:szCs w:val="24"/>
                <w:lang w:val="ru-RU"/>
              </w:rPr>
            </w:pPr>
            <w:r w:rsidRPr="002563DA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  <w:tr w:rsidR="002563DA" w:rsidRPr="002563DA" w:rsidTr="0085091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38.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 w:rsidP="002563DA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Согласные звуки  [г], [г], </w:t>
            </w:r>
            <w:r w:rsidRPr="00217677">
              <w:rPr>
                <w:lang w:val="ru-RU"/>
              </w:rPr>
              <w:br/>
            </w:r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буквы Г, г. Сопоставление </w:t>
            </w:r>
            <w:r w:rsidRPr="00217677">
              <w:rPr>
                <w:lang w:val="ru-RU"/>
              </w:rPr>
              <w:br/>
            </w:r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слогов и слов с буквами г и к.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3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563DA" w:rsidRDefault="002563DA" w:rsidP="002563DA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sz w:val="24"/>
                <w:szCs w:val="24"/>
                <w:lang w:val="ru-RU"/>
              </w:rPr>
            </w:pPr>
            <w:r w:rsidRPr="002563DA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  <w:tr w:rsidR="002563DA" w:rsidRPr="002563DA" w:rsidTr="0085091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39.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 w:rsidP="002563DA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Согласные звуки   [ч], буквы Ч, ч.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3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563DA" w:rsidRDefault="002563DA" w:rsidP="002563DA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sz w:val="24"/>
                <w:szCs w:val="24"/>
                <w:lang w:val="ru-RU"/>
              </w:rPr>
            </w:pPr>
            <w:r w:rsidRPr="002563DA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  <w:tr w:rsidR="002563DA" w:rsidRPr="002563DA" w:rsidTr="0085091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40.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 w:rsidP="002563DA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Согласные звуки   [ч], буквы Ч, ч.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3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563DA" w:rsidRDefault="002563DA" w:rsidP="002563DA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sz w:val="24"/>
                <w:szCs w:val="24"/>
                <w:lang w:val="ru-RU"/>
              </w:rPr>
            </w:pPr>
            <w:r w:rsidRPr="002563DA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  <w:tr w:rsidR="002563DA" w:rsidRPr="002563DA" w:rsidTr="002563DA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41.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 w:rsidP="002563DA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Буква ь - показатель мягкости предшествующих согласных звуков.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3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563DA" w:rsidRDefault="002563DA" w:rsidP="002563DA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sz w:val="24"/>
                <w:szCs w:val="24"/>
                <w:lang w:val="ru-RU"/>
              </w:rPr>
            </w:pPr>
            <w:r w:rsidRPr="002563DA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  <w:tr w:rsidR="002563DA" w:rsidRPr="002563DA" w:rsidTr="00850917">
        <w:trPr>
          <w:trHeight w:hRule="exact" w:val="1166"/>
        </w:trPr>
        <w:tc>
          <w:tcPr>
            <w:tcW w:w="5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42.</w:t>
            </w:r>
          </w:p>
        </w:tc>
        <w:tc>
          <w:tcPr>
            <w:tcW w:w="324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 w:rsidP="002563DA">
            <w:pPr>
              <w:autoSpaceDE w:val="0"/>
              <w:autoSpaceDN w:val="0"/>
              <w:spacing w:before="100" w:after="0" w:line="271" w:lineRule="auto"/>
              <w:ind w:left="72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Буква ь - показатель мягкости предшествующих согласных звуков.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100" w:after="0" w:line="230" w:lineRule="auto"/>
              <w:jc w:val="center"/>
            </w:pPr>
          </w:p>
        </w:tc>
        <w:tc>
          <w:tcPr>
            <w:tcW w:w="63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563DA" w:rsidRDefault="002563DA" w:rsidP="002563DA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sz w:val="24"/>
                <w:szCs w:val="24"/>
                <w:lang w:val="ru-RU"/>
              </w:rPr>
            </w:pPr>
            <w:r w:rsidRPr="002563DA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  <w:tr w:rsidR="002563DA" w:rsidRPr="002563DA" w:rsidTr="0085091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43.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 w:rsidP="002563DA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Твердый согласный звук [ш</w:t>
            </w:r>
            <w:proofErr w:type="gramStart"/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] ,</w:t>
            </w:r>
            <w:proofErr w:type="gramEnd"/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буквы Ш, ш. Сочетание ши.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3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563DA" w:rsidRDefault="002563DA" w:rsidP="002563DA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sz w:val="24"/>
                <w:szCs w:val="24"/>
                <w:lang w:val="ru-RU"/>
              </w:rPr>
            </w:pPr>
            <w:r w:rsidRPr="002563DA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  <w:tr w:rsidR="002563DA" w:rsidRPr="002563DA" w:rsidTr="0085091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44.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 w:rsidP="002563DA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Твердый согласный звук [ш] , буквы Ш, ш. Сочетание ши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3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563DA" w:rsidRDefault="002563DA" w:rsidP="002563DA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sz w:val="24"/>
                <w:szCs w:val="24"/>
                <w:lang w:val="ru-RU"/>
              </w:rPr>
            </w:pPr>
            <w:r w:rsidRPr="002563DA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  <w:tr w:rsidR="002563DA" w:rsidRPr="002563DA" w:rsidTr="0085091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45.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 w:rsidP="002563DA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Твердый согласный звук [ж] , буквы Ж, ж.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3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563DA" w:rsidRDefault="002563DA" w:rsidP="002563DA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sz w:val="24"/>
                <w:szCs w:val="24"/>
                <w:lang w:val="ru-RU"/>
              </w:rPr>
            </w:pPr>
            <w:r w:rsidRPr="002563DA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  <w:tr w:rsidR="002563DA" w:rsidRPr="002563DA" w:rsidTr="00850917">
        <w:trPr>
          <w:trHeight w:hRule="exact" w:val="114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46.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 w:rsidP="002563DA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Твердый согласный звук [ш] , буквы Ш, ш. Сопоставление звуков [ж] и [ш].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3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563DA" w:rsidRDefault="002563DA" w:rsidP="002563DA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sz w:val="24"/>
                <w:szCs w:val="24"/>
                <w:lang w:val="ru-RU"/>
              </w:rPr>
            </w:pPr>
            <w:r w:rsidRPr="002563DA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  <w:tr w:rsidR="002563DA" w:rsidRPr="002563DA" w:rsidTr="0085091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47.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Гласные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буквы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Ё, ё.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3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563DA" w:rsidRDefault="002563DA" w:rsidP="002563DA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sz w:val="24"/>
                <w:szCs w:val="24"/>
                <w:lang w:val="ru-RU"/>
              </w:rPr>
            </w:pPr>
            <w:r w:rsidRPr="002563DA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  <w:tr w:rsidR="002563DA" w:rsidRPr="002563DA" w:rsidTr="0085091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48.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Гласные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буквы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Ё, ё.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3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563DA" w:rsidRDefault="002563DA" w:rsidP="002563DA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sz w:val="24"/>
                <w:szCs w:val="24"/>
                <w:lang w:val="ru-RU"/>
              </w:rPr>
            </w:pPr>
            <w:r w:rsidRPr="002563DA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  <w:tr w:rsidR="002563DA" w:rsidRPr="002563DA" w:rsidTr="0085091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49.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Звук [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i</w:t>
            </w:r>
            <w:proofErr w:type="spellEnd"/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], буквы </w:t>
            </w:r>
            <w:proofErr w:type="spellStart"/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Й,й</w:t>
            </w:r>
            <w:proofErr w:type="spellEnd"/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3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563DA" w:rsidRDefault="002563DA" w:rsidP="002563DA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sz w:val="24"/>
                <w:szCs w:val="24"/>
                <w:lang w:val="ru-RU"/>
              </w:rPr>
            </w:pPr>
            <w:r w:rsidRPr="002563DA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  <w:tr w:rsidR="002563DA" w:rsidRPr="002563DA" w:rsidTr="00850917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50.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 w:rsidP="002563DA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Согласные звуки [х],  [х], буквы Х, х.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3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563DA" w:rsidRDefault="002563DA" w:rsidP="002563DA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sz w:val="24"/>
                <w:szCs w:val="24"/>
                <w:lang w:val="ru-RU"/>
              </w:rPr>
            </w:pPr>
            <w:r w:rsidRPr="002563DA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  <w:tr w:rsidR="002563DA" w:rsidRPr="002563DA" w:rsidTr="0085091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51.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 w:rsidP="002563DA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Согласные звуки [х],  [х], буквы Х, х.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3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563DA" w:rsidRDefault="002563DA" w:rsidP="002563DA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sz w:val="24"/>
                <w:szCs w:val="24"/>
                <w:lang w:val="ru-RU"/>
              </w:rPr>
            </w:pPr>
            <w:r w:rsidRPr="002563DA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  <w:tr w:rsidR="002563DA" w:rsidRPr="002563DA" w:rsidTr="0085091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52.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 w:rsidP="002563DA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Согласные звуки [х],  [х], буквы Х, х.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3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563DA" w:rsidRDefault="002563DA" w:rsidP="002563DA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sz w:val="24"/>
                <w:szCs w:val="24"/>
                <w:lang w:val="ru-RU"/>
              </w:rPr>
            </w:pPr>
            <w:r w:rsidRPr="002563DA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  <w:tr w:rsidR="002563DA" w:rsidRPr="002563DA" w:rsidTr="0085091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53.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Гласные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буквы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Ю, ю.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3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563DA" w:rsidRDefault="002563DA" w:rsidP="002563DA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sz w:val="24"/>
                <w:szCs w:val="24"/>
                <w:lang w:val="ru-RU"/>
              </w:rPr>
            </w:pPr>
            <w:r w:rsidRPr="002563DA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  <w:tr w:rsidR="002563DA" w:rsidRPr="002563DA" w:rsidTr="0085091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54.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Гласные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буквы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Ю, ю.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3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563DA" w:rsidRDefault="002563DA" w:rsidP="002563DA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sz w:val="24"/>
                <w:szCs w:val="24"/>
                <w:lang w:val="ru-RU"/>
              </w:rPr>
            </w:pPr>
            <w:r w:rsidRPr="002563DA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  <w:tr w:rsidR="002563DA" w:rsidRPr="002563DA" w:rsidTr="0085091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55.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 w:rsidP="002563DA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Твердый согласный звук [ц] , буквы Ц </w:t>
            </w:r>
            <w:proofErr w:type="spellStart"/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ц</w:t>
            </w:r>
            <w:proofErr w:type="spellEnd"/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3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563DA" w:rsidRDefault="002563DA" w:rsidP="002563DA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sz w:val="24"/>
                <w:szCs w:val="24"/>
                <w:lang w:val="ru-RU"/>
              </w:rPr>
            </w:pPr>
            <w:r w:rsidRPr="002563DA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  <w:tr w:rsidR="002563DA" w:rsidRPr="002563DA" w:rsidTr="0085091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56.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 w:rsidP="002563DA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Твердый согласный звук [ц] , буквы Ц, ц.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3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563DA" w:rsidRDefault="002563DA" w:rsidP="002563DA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sz w:val="24"/>
                <w:szCs w:val="24"/>
                <w:lang w:val="ru-RU"/>
              </w:rPr>
            </w:pPr>
            <w:r w:rsidRPr="002563DA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  <w:tr w:rsidR="002563DA" w:rsidRPr="002563DA" w:rsidTr="0085091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57.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Гласный звук [э], буквы Э, э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3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563DA" w:rsidRDefault="002563DA" w:rsidP="002563DA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sz w:val="24"/>
                <w:szCs w:val="24"/>
                <w:lang w:val="ru-RU"/>
              </w:rPr>
            </w:pPr>
            <w:r w:rsidRPr="002563DA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  <w:tr w:rsidR="002563DA" w:rsidRPr="002563DA" w:rsidTr="0085091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58.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Гласный звук [э], буквы Э, э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3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563DA" w:rsidRDefault="002563DA" w:rsidP="002563DA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sz w:val="24"/>
                <w:szCs w:val="24"/>
                <w:lang w:val="ru-RU"/>
              </w:rPr>
            </w:pPr>
            <w:r w:rsidRPr="002563DA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  <w:tr w:rsidR="002563DA" w:rsidRPr="002563DA" w:rsidTr="00850917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59.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 w:rsidP="002563DA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Мягкий глухой согласный звук [щ]. буквы Щ, щ.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3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563DA" w:rsidRDefault="002563DA" w:rsidP="002563DA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sz w:val="24"/>
                <w:szCs w:val="24"/>
                <w:lang w:val="ru-RU"/>
              </w:rPr>
            </w:pPr>
            <w:r w:rsidRPr="002563DA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  <w:tr w:rsidR="002563DA" w:rsidRPr="002563DA" w:rsidTr="0085091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60.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 w:rsidP="002563DA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Мягкий глухой согласный звук [щ]. буквы Щ, щ.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3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563DA" w:rsidRDefault="002563DA" w:rsidP="002563DA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sz w:val="24"/>
                <w:szCs w:val="24"/>
                <w:lang w:val="ru-RU"/>
              </w:rPr>
            </w:pPr>
            <w:r w:rsidRPr="002563DA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  <w:tr w:rsidR="002563DA" w:rsidRPr="002563DA" w:rsidTr="0085091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61.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 w:rsidP="002563DA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Согласные звуки [ф],  [ф], буквы Ф, ф.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3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563DA" w:rsidRDefault="002563DA" w:rsidP="002563DA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sz w:val="24"/>
                <w:szCs w:val="24"/>
                <w:lang w:val="ru-RU"/>
              </w:rPr>
            </w:pPr>
            <w:r w:rsidRPr="002563DA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  <w:tr w:rsidR="002563DA" w:rsidRPr="002563DA" w:rsidTr="0085091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62.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 w:rsidP="002563DA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Согласные звуки [ф],  [ф], буквы Ф, ф.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3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563DA" w:rsidRDefault="002563DA" w:rsidP="002563DA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sz w:val="24"/>
                <w:szCs w:val="24"/>
                <w:lang w:val="ru-RU"/>
              </w:rPr>
            </w:pPr>
            <w:r w:rsidRPr="002563DA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  <w:tr w:rsidR="002563DA" w:rsidRPr="002563DA" w:rsidTr="0085091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63.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 w:rsidP="002563DA">
            <w:pPr>
              <w:autoSpaceDE w:val="0"/>
              <w:autoSpaceDN w:val="0"/>
              <w:spacing w:before="98" w:after="0" w:line="262" w:lineRule="auto"/>
              <w:ind w:left="72" w:right="720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Мягкий и твердый </w:t>
            </w:r>
            <w:r w:rsidRPr="00217677">
              <w:rPr>
                <w:lang w:val="ru-RU"/>
              </w:rPr>
              <w:br/>
            </w:r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разделительные знаки.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63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563DA" w:rsidRDefault="002563DA" w:rsidP="002563DA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sz w:val="24"/>
                <w:szCs w:val="24"/>
                <w:lang w:val="ru-RU"/>
              </w:rPr>
            </w:pPr>
            <w:r w:rsidRPr="002563DA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  <w:tr w:rsidR="002563DA" w:rsidRPr="002563DA" w:rsidTr="00850917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64.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Русский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алфавит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3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563DA" w:rsidRDefault="002563DA" w:rsidP="002563DA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sz w:val="24"/>
                <w:szCs w:val="24"/>
                <w:lang w:val="ru-RU"/>
              </w:rPr>
            </w:pPr>
            <w:r w:rsidRPr="002563DA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  <w:tr w:rsidR="002563DA" w:rsidRPr="002563DA" w:rsidTr="0085091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65.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 w:rsidP="002563DA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Повторение и обобщение на тему "Гласные и согласные звуки".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3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563DA" w:rsidRDefault="002563DA" w:rsidP="002563DA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sz w:val="24"/>
                <w:szCs w:val="24"/>
                <w:lang w:val="ru-RU"/>
              </w:rPr>
            </w:pPr>
            <w:r w:rsidRPr="002563DA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  <w:tr w:rsidR="002563DA" w:rsidRPr="002563DA" w:rsidTr="0085091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66.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 w:rsidP="002563DA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Повторение и обобщение на тему "Гласные и согласные звуки".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3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563DA" w:rsidRDefault="002563DA" w:rsidP="002563DA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sz w:val="24"/>
                <w:szCs w:val="24"/>
                <w:lang w:val="ru-RU"/>
              </w:rPr>
            </w:pPr>
            <w:r w:rsidRPr="002563DA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  <w:tr w:rsidR="002563DA" w:rsidRPr="002563DA" w:rsidTr="00850917">
        <w:trPr>
          <w:trHeight w:hRule="exact" w:val="116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67.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71" w:lineRule="auto"/>
              <w:ind w:left="72" w:right="720"/>
            </w:pPr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Обобщение по разделу. </w:t>
            </w:r>
            <w:proofErr w:type="spellStart"/>
            <w:proofErr w:type="gramStart"/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Вн.чтение</w:t>
            </w:r>
            <w:proofErr w:type="spellEnd"/>
            <w:proofErr w:type="gramEnd"/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Русские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народные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сказки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3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563DA" w:rsidRDefault="002563DA" w:rsidP="002563DA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sz w:val="24"/>
                <w:szCs w:val="24"/>
                <w:lang w:val="ru-RU"/>
              </w:rPr>
            </w:pPr>
            <w:r w:rsidRPr="002563DA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  <w:tr w:rsidR="002563DA" w:rsidRPr="002563DA" w:rsidTr="0085091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68.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62" w:lineRule="auto"/>
              <w:ind w:left="72" w:right="86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Закрепление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Слово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предложение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3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563DA" w:rsidRDefault="002563DA" w:rsidP="002563DA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sz w:val="24"/>
                <w:szCs w:val="24"/>
                <w:lang w:val="ru-RU"/>
              </w:rPr>
            </w:pPr>
            <w:r w:rsidRPr="002563DA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  <w:tr w:rsidR="002563DA" w:rsidRPr="002563DA" w:rsidTr="0085091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69.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Закрепление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Предложение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3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563DA" w:rsidRDefault="002563DA" w:rsidP="002563DA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sz w:val="24"/>
                <w:szCs w:val="24"/>
                <w:lang w:val="ru-RU"/>
              </w:rPr>
            </w:pPr>
            <w:r w:rsidRPr="002563DA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  <w:tr w:rsidR="002563DA" w:rsidRPr="002563DA" w:rsidTr="0085091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70.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 w:rsidP="002563DA">
            <w:pPr>
              <w:autoSpaceDE w:val="0"/>
              <w:autoSpaceDN w:val="0"/>
              <w:spacing w:before="98" w:after="0" w:line="262" w:lineRule="auto"/>
              <w:ind w:left="72" w:right="720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Повторение. Гласные и согласные звуки.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3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563DA" w:rsidRDefault="002563DA" w:rsidP="002563DA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sz w:val="24"/>
                <w:szCs w:val="24"/>
                <w:lang w:val="ru-RU"/>
              </w:rPr>
            </w:pPr>
            <w:r w:rsidRPr="002563DA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  <w:tr w:rsidR="002563DA" w:rsidRPr="002563DA" w:rsidTr="0085091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71.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Формирование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навыка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слогового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чтения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3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563DA" w:rsidRDefault="002563DA" w:rsidP="002563DA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sz w:val="24"/>
                <w:szCs w:val="24"/>
                <w:lang w:val="ru-RU"/>
              </w:rPr>
            </w:pPr>
            <w:r w:rsidRPr="002563DA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  <w:tr w:rsidR="002563DA" w:rsidRPr="002563DA" w:rsidTr="0085091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72.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Формирование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навыка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слогового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чтения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3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563DA" w:rsidRDefault="002563DA" w:rsidP="002563DA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sz w:val="24"/>
                <w:szCs w:val="24"/>
                <w:lang w:val="ru-RU"/>
              </w:rPr>
            </w:pPr>
            <w:r w:rsidRPr="002563DA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  <w:tr w:rsidR="002563DA" w:rsidRPr="002563DA" w:rsidTr="0085091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73.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Формирование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навыка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слогового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чтения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3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563DA" w:rsidRDefault="002563DA" w:rsidP="002563DA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sz w:val="24"/>
                <w:szCs w:val="24"/>
                <w:lang w:val="ru-RU"/>
              </w:rPr>
            </w:pPr>
            <w:r w:rsidRPr="002563DA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  <w:tr w:rsidR="002563DA" w:rsidRPr="002563DA" w:rsidTr="0085091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74.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Формирование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навыка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слогового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чтения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3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563DA" w:rsidRDefault="002563DA" w:rsidP="002563DA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sz w:val="24"/>
                <w:szCs w:val="24"/>
                <w:lang w:val="ru-RU"/>
              </w:rPr>
            </w:pPr>
            <w:r w:rsidRPr="002563DA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  <w:tr w:rsidR="002563DA" w:rsidRPr="002563DA" w:rsidTr="0085091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75.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 w:rsidP="002563DA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Л.Н. Толстой "Рассказы для детей".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3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563DA" w:rsidRDefault="002563DA" w:rsidP="002563DA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sz w:val="24"/>
                <w:szCs w:val="24"/>
                <w:lang w:val="ru-RU"/>
              </w:rPr>
            </w:pPr>
            <w:r w:rsidRPr="002563DA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  <w:tr w:rsidR="002563DA" w:rsidRPr="002563DA" w:rsidTr="00850917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76.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 w:rsidP="002563DA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К.Д. Ушинский "Рассказы для детей"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3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563DA" w:rsidRDefault="002563DA" w:rsidP="002563DA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sz w:val="24"/>
                <w:szCs w:val="24"/>
                <w:lang w:val="ru-RU"/>
              </w:rPr>
            </w:pPr>
            <w:r w:rsidRPr="002563DA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  <w:tr w:rsidR="002563DA" w:rsidRPr="002563DA" w:rsidTr="0085091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77.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 w:rsidP="002563DA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К.Д. Ушинский "Рассказы для детей"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3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563DA" w:rsidRDefault="002563DA" w:rsidP="002563DA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sz w:val="24"/>
                <w:szCs w:val="24"/>
                <w:lang w:val="ru-RU"/>
              </w:rPr>
            </w:pPr>
            <w:r w:rsidRPr="002563DA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  <w:tr w:rsidR="002563DA" w:rsidRPr="002563DA" w:rsidTr="0085091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78.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К.И.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Чуковский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Телефон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".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3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563DA" w:rsidRDefault="002563DA" w:rsidP="002563DA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sz w:val="24"/>
                <w:szCs w:val="24"/>
                <w:lang w:val="ru-RU"/>
              </w:rPr>
            </w:pPr>
            <w:r w:rsidRPr="002563DA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  <w:tr w:rsidR="002563DA" w:rsidRPr="002563DA" w:rsidTr="0085091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79.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 w:rsidP="002563DA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К.И. Чуковский "Путаница", "Небылица".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3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563DA" w:rsidRDefault="002563DA" w:rsidP="002563DA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sz w:val="24"/>
                <w:szCs w:val="24"/>
                <w:lang w:val="ru-RU"/>
              </w:rPr>
            </w:pPr>
            <w:r w:rsidRPr="002563DA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  <w:tr w:rsidR="002563DA" w:rsidRPr="002563DA" w:rsidTr="0085091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80.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В.В. Бианки "Первая охота".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63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563DA" w:rsidRDefault="002563DA" w:rsidP="002563DA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sz w:val="24"/>
                <w:szCs w:val="24"/>
                <w:lang w:val="ru-RU"/>
              </w:rPr>
            </w:pPr>
            <w:r w:rsidRPr="002563DA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  <w:tr w:rsidR="002563DA" w:rsidRPr="002563DA" w:rsidTr="00850917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81.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 w:rsidP="002563D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С.Я. Маршак "Угомон", "Дважды".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3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563DA" w:rsidRDefault="002563DA" w:rsidP="002563DA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sz w:val="24"/>
                <w:szCs w:val="24"/>
                <w:lang w:val="ru-RU"/>
              </w:rPr>
            </w:pPr>
            <w:r w:rsidRPr="002563DA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  <w:tr w:rsidR="002563DA" w:rsidRPr="002563DA" w:rsidTr="0085091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82.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 w:rsidP="002563DA">
            <w:pPr>
              <w:autoSpaceDE w:val="0"/>
              <w:autoSpaceDN w:val="0"/>
              <w:spacing w:before="98" w:after="0" w:line="262" w:lineRule="auto"/>
              <w:ind w:left="72" w:right="1008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М.М. Пришвин </w:t>
            </w:r>
            <w:r w:rsidRPr="00217677">
              <w:rPr>
                <w:lang w:val="ru-RU"/>
              </w:rPr>
              <w:br/>
            </w:r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"Предмайское утро".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3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563DA" w:rsidRDefault="002563DA" w:rsidP="002563DA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sz w:val="24"/>
                <w:szCs w:val="24"/>
                <w:lang w:val="ru-RU"/>
              </w:rPr>
            </w:pPr>
            <w:r w:rsidRPr="002563DA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  <w:tr w:rsidR="002563DA" w:rsidRPr="002563DA" w:rsidTr="0085091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83.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 w:rsidP="002563DA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Стихи и рассказы русских поэтов и писателей: С.</w:t>
            </w:r>
          </w:p>
          <w:p w:rsidR="002563DA" w:rsidRPr="00217677" w:rsidRDefault="002563DA" w:rsidP="002563DA">
            <w:pPr>
              <w:autoSpaceDE w:val="0"/>
              <w:autoSpaceDN w:val="0"/>
              <w:spacing w:before="70" w:after="0" w:line="230" w:lineRule="auto"/>
              <w:ind w:left="72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Маршак, А. </w:t>
            </w:r>
            <w:proofErr w:type="spellStart"/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Барто</w:t>
            </w:r>
            <w:proofErr w:type="spellEnd"/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В.Осеева</w:t>
            </w:r>
            <w:proofErr w:type="spellEnd"/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3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563DA" w:rsidRDefault="002563DA" w:rsidP="002563DA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sz w:val="24"/>
                <w:szCs w:val="24"/>
                <w:lang w:val="ru-RU"/>
              </w:rPr>
            </w:pPr>
            <w:r w:rsidRPr="002563DA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  <w:tr w:rsidR="002563DA" w:rsidRPr="002563DA" w:rsidTr="0085091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84.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 w:rsidP="002563DA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Веселые стихи </w:t>
            </w:r>
            <w:proofErr w:type="spellStart"/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Б.Заходера</w:t>
            </w:r>
            <w:proofErr w:type="spellEnd"/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, В. Берестов, "Песенка-азбука".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3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563DA" w:rsidRDefault="002563DA" w:rsidP="002563DA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sz w:val="24"/>
                <w:szCs w:val="24"/>
                <w:lang w:val="ru-RU"/>
              </w:rPr>
            </w:pPr>
            <w:r w:rsidRPr="002563DA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  <w:tr w:rsidR="002563DA" w:rsidRPr="002563DA" w:rsidTr="002563DA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85.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Проект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Живая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Азбука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".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3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563DA" w:rsidRDefault="002563DA" w:rsidP="002563DA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sz w:val="24"/>
                <w:szCs w:val="24"/>
                <w:lang w:val="ru-RU"/>
              </w:rPr>
            </w:pPr>
            <w:r w:rsidRPr="002563DA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  <w:tr w:rsidR="002563DA" w:rsidRPr="002563DA" w:rsidTr="00850917">
        <w:trPr>
          <w:trHeight w:hRule="exact" w:val="830"/>
        </w:trPr>
        <w:tc>
          <w:tcPr>
            <w:tcW w:w="5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86.</w:t>
            </w:r>
          </w:p>
        </w:tc>
        <w:tc>
          <w:tcPr>
            <w:tcW w:w="324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100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Проект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Живая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Азбука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". 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100" w:after="0" w:line="230" w:lineRule="auto"/>
              <w:jc w:val="center"/>
            </w:pPr>
          </w:p>
        </w:tc>
        <w:tc>
          <w:tcPr>
            <w:tcW w:w="63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563DA" w:rsidRDefault="002563DA" w:rsidP="002563DA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sz w:val="24"/>
                <w:szCs w:val="24"/>
                <w:lang w:val="ru-RU"/>
              </w:rPr>
            </w:pPr>
            <w:r w:rsidRPr="002563DA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  <w:tr w:rsidR="002563DA" w:rsidRPr="002563DA" w:rsidTr="0085091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87.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Прощание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Азбукой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3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563DA" w:rsidRDefault="002563DA" w:rsidP="002563DA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sz w:val="24"/>
                <w:szCs w:val="24"/>
                <w:lang w:val="ru-RU"/>
              </w:rPr>
            </w:pPr>
            <w:r w:rsidRPr="002563DA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  <w:tr w:rsidR="002563DA" w:rsidRPr="002563DA" w:rsidTr="0085091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88.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 w:rsidP="002563DA">
            <w:pPr>
              <w:autoSpaceDE w:val="0"/>
              <w:autoSpaceDN w:val="0"/>
              <w:spacing w:before="98" w:after="0" w:line="271" w:lineRule="auto"/>
              <w:ind w:left="72" w:right="172"/>
              <w:jc w:val="both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Закрепление  по теме "Стихи и рассказы  русских поэтов и писателей."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3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563DA" w:rsidRDefault="002563DA" w:rsidP="002563DA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sz w:val="24"/>
                <w:szCs w:val="24"/>
                <w:lang w:val="ru-RU"/>
              </w:rPr>
            </w:pPr>
            <w:r w:rsidRPr="002563DA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  <w:tr w:rsidR="002563DA" w:rsidRPr="002563DA" w:rsidTr="0085091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89.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Обобщение по разделу.</w:t>
            </w:r>
          </w:p>
          <w:p w:rsidR="002563DA" w:rsidRPr="00D5350D" w:rsidRDefault="002563DA" w:rsidP="002563DA">
            <w:pPr>
              <w:autoSpaceDE w:val="0"/>
              <w:autoSpaceDN w:val="0"/>
              <w:spacing w:before="70" w:after="0" w:line="230" w:lineRule="auto"/>
              <w:ind w:left="72"/>
              <w:rPr>
                <w:lang w:val="ru-RU"/>
              </w:rPr>
            </w:pPr>
            <w:proofErr w:type="spellStart"/>
            <w:proofErr w:type="gramStart"/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Вн.чтение</w:t>
            </w:r>
            <w:proofErr w:type="spellEnd"/>
            <w:proofErr w:type="gramEnd"/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.  </w:t>
            </w:r>
            <w:r w:rsidRPr="00D5350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Стихи А. </w:t>
            </w:r>
            <w:proofErr w:type="spellStart"/>
            <w:r w:rsidRPr="00D5350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Барто</w:t>
            </w:r>
            <w:proofErr w:type="spellEnd"/>
            <w:r w:rsidRPr="00D5350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3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563DA" w:rsidRDefault="002563DA" w:rsidP="002563DA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sz w:val="24"/>
                <w:szCs w:val="24"/>
                <w:lang w:val="ru-RU"/>
              </w:rPr>
            </w:pPr>
            <w:r w:rsidRPr="002563DA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  <w:tr w:rsidR="002563DA" w:rsidRPr="002563DA" w:rsidTr="0085091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90.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Вводный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урок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3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563DA" w:rsidRDefault="002563DA" w:rsidP="002563DA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sz w:val="24"/>
                <w:szCs w:val="24"/>
                <w:lang w:val="ru-RU"/>
              </w:rPr>
            </w:pPr>
            <w:r w:rsidRPr="002563DA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  <w:tr w:rsidR="002563DA" w:rsidRPr="002563DA" w:rsidTr="0085091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91.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Стихотворение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В.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Данько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3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563DA" w:rsidRDefault="002563DA" w:rsidP="002563DA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sz w:val="24"/>
                <w:szCs w:val="24"/>
                <w:lang w:val="ru-RU"/>
              </w:rPr>
            </w:pPr>
            <w:r w:rsidRPr="002563DA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  <w:tr w:rsidR="002563DA" w:rsidRPr="002563DA" w:rsidTr="0085091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92.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Стихотворения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С.Черного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3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563DA" w:rsidRDefault="002563DA" w:rsidP="002563DA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sz w:val="24"/>
                <w:szCs w:val="24"/>
                <w:lang w:val="ru-RU"/>
              </w:rPr>
            </w:pPr>
            <w:r w:rsidRPr="002563DA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  <w:tr w:rsidR="002563DA" w:rsidRPr="002563DA" w:rsidTr="00850917">
        <w:trPr>
          <w:trHeight w:hRule="exact" w:val="15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93.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 w:rsidP="002563DA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Стихотворения </w:t>
            </w:r>
            <w:proofErr w:type="spellStart"/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Г.Сапгира</w:t>
            </w:r>
            <w:proofErr w:type="spellEnd"/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М.Бородицкой</w:t>
            </w:r>
            <w:proofErr w:type="spellEnd"/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, И.</w:t>
            </w:r>
          </w:p>
          <w:p w:rsidR="002563DA" w:rsidRPr="00217677" w:rsidRDefault="002563DA" w:rsidP="002563DA">
            <w:pPr>
              <w:autoSpaceDE w:val="0"/>
              <w:autoSpaceDN w:val="0"/>
              <w:spacing w:before="72" w:after="0" w:line="262" w:lineRule="auto"/>
              <w:ind w:left="72" w:right="144"/>
              <w:rPr>
                <w:lang w:val="ru-RU"/>
              </w:rPr>
            </w:pPr>
            <w:proofErr w:type="spellStart"/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Гамазковой</w:t>
            </w:r>
            <w:proofErr w:type="spellEnd"/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, Е. </w:t>
            </w:r>
            <w:proofErr w:type="spellStart"/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Григоьевой</w:t>
            </w:r>
            <w:proofErr w:type="spellEnd"/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С.Маршака</w:t>
            </w:r>
            <w:proofErr w:type="spellEnd"/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63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563DA" w:rsidRDefault="002563DA" w:rsidP="002563DA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sz w:val="24"/>
                <w:szCs w:val="24"/>
                <w:lang w:val="ru-RU"/>
              </w:rPr>
            </w:pPr>
            <w:r w:rsidRPr="002563DA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  <w:tr w:rsidR="002563DA" w:rsidRPr="002563DA" w:rsidTr="0085091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94.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 w:rsidP="002563DA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Литературные сказки </w:t>
            </w:r>
            <w:r w:rsidRPr="00217677">
              <w:rPr>
                <w:lang w:val="ru-RU"/>
              </w:rPr>
              <w:br/>
            </w:r>
            <w:proofErr w:type="spellStart"/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И.Токмаковой</w:t>
            </w:r>
            <w:proofErr w:type="spellEnd"/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, Ф. Кривина.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3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563DA" w:rsidRDefault="002563DA" w:rsidP="002563DA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sz w:val="24"/>
                <w:szCs w:val="24"/>
                <w:lang w:val="ru-RU"/>
              </w:rPr>
            </w:pPr>
            <w:r w:rsidRPr="002563DA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  <w:tr w:rsidR="002563DA" w:rsidRPr="002563DA" w:rsidTr="0085091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95.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 w:rsidP="002563D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Русская народная сказка "Курочка Ряба".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63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563DA" w:rsidRDefault="002563DA" w:rsidP="002563DA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sz w:val="24"/>
                <w:szCs w:val="24"/>
                <w:lang w:val="ru-RU"/>
              </w:rPr>
            </w:pPr>
            <w:r w:rsidRPr="002563DA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  <w:tr w:rsidR="002563DA" w:rsidRPr="002563DA" w:rsidTr="0085091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96.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Сказка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Теремок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".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3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563DA" w:rsidRDefault="002563DA" w:rsidP="002563DA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sz w:val="24"/>
                <w:szCs w:val="24"/>
                <w:lang w:val="ru-RU"/>
              </w:rPr>
            </w:pPr>
            <w:r w:rsidRPr="002563DA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  <w:tr w:rsidR="002563DA" w:rsidRPr="002563DA" w:rsidTr="0085091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97.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Сказка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Руковичка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3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563DA" w:rsidRDefault="002563DA" w:rsidP="002563DA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sz w:val="24"/>
                <w:szCs w:val="24"/>
                <w:lang w:val="ru-RU"/>
              </w:rPr>
            </w:pPr>
            <w:r w:rsidRPr="002563DA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  <w:tr w:rsidR="002563DA" w:rsidRPr="002563DA" w:rsidTr="00850917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98.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А.С.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Пушкин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Сказки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3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563DA" w:rsidRDefault="002563DA" w:rsidP="002563DA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sz w:val="24"/>
                <w:szCs w:val="24"/>
                <w:lang w:val="ru-RU"/>
              </w:rPr>
            </w:pPr>
            <w:r w:rsidRPr="002563DA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  <w:tr w:rsidR="002563DA" w:rsidRPr="002563DA" w:rsidTr="0085091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99.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Викторина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сказкам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3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563DA" w:rsidRDefault="002563DA" w:rsidP="002563DA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sz w:val="24"/>
                <w:szCs w:val="24"/>
                <w:lang w:val="ru-RU"/>
              </w:rPr>
            </w:pPr>
            <w:r w:rsidRPr="002563DA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  <w:tr w:rsidR="002563DA" w:rsidRPr="002563DA" w:rsidTr="0085091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100. 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разделу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3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563DA" w:rsidRDefault="002563DA" w:rsidP="002563DA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sz w:val="24"/>
                <w:szCs w:val="24"/>
                <w:lang w:val="ru-RU"/>
              </w:rPr>
            </w:pPr>
            <w:r w:rsidRPr="002563DA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  <w:tr w:rsidR="002563DA" w:rsidRPr="002563DA" w:rsidTr="0085091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101. 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 w:rsidP="002563DA">
            <w:pPr>
              <w:autoSpaceDE w:val="0"/>
              <w:autoSpaceDN w:val="0"/>
              <w:spacing w:before="98" w:after="0" w:line="271" w:lineRule="auto"/>
              <w:ind w:left="156" w:right="288" w:hanging="156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Песенки. Русские народные песенки. Английские </w:t>
            </w:r>
            <w:r w:rsidRPr="00217677">
              <w:rPr>
                <w:lang w:val="ru-RU"/>
              </w:rPr>
              <w:br/>
            </w:r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народные песенки.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3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563DA" w:rsidRDefault="002563DA" w:rsidP="002563DA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sz w:val="24"/>
                <w:szCs w:val="24"/>
                <w:lang w:val="ru-RU"/>
              </w:rPr>
            </w:pPr>
            <w:r w:rsidRPr="002563DA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  <w:tr w:rsidR="002563DA" w:rsidRPr="002563DA" w:rsidTr="002563DA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102. 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Потешки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Герои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потешки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3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563DA" w:rsidRDefault="002563DA" w:rsidP="002563DA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sz w:val="24"/>
                <w:szCs w:val="24"/>
                <w:lang w:val="ru-RU"/>
              </w:rPr>
            </w:pPr>
            <w:r w:rsidRPr="002563DA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  <w:tr w:rsidR="002563DA" w:rsidRPr="002563DA" w:rsidTr="00850917">
        <w:trPr>
          <w:trHeight w:hRule="exact" w:val="830"/>
        </w:trPr>
        <w:tc>
          <w:tcPr>
            <w:tcW w:w="5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103. </w:t>
            </w:r>
          </w:p>
        </w:tc>
        <w:tc>
          <w:tcPr>
            <w:tcW w:w="324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tabs>
                <w:tab w:val="left" w:pos="576"/>
              </w:tabs>
              <w:autoSpaceDE w:val="0"/>
              <w:autoSpaceDN w:val="0"/>
              <w:spacing w:before="100" w:after="0" w:line="262" w:lineRule="auto"/>
              <w:ind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</w:rPr>
              <w:t>Небылицы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.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Сочинение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tab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небылиц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100" w:after="0" w:line="230" w:lineRule="auto"/>
              <w:jc w:val="center"/>
            </w:pPr>
          </w:p>
        </w:tc>
        <w:tc>
          <w:tcPr>
            <w:tcW w:w="63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563DA" w:rsidRDefault="002563DA" w:rsidP="002563DA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sz w:val="24"/>
                <w:szCs w:val="24"/>
                <w:lang w:val="ru-RU"/>
              </w:rPr>
            </w:pPr>
            <w:r w:rsidRPr="002563DA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  <w:tr w:rsidR="002563DA" w:rsidRPr="002563DA" w:rsidTr="0085091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104. 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Сказки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А.С.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Пушкина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3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563DA" w:rsidRDefault="002563DA" w:rsidP="002563DA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sz w:val="24"/>
                <w:szCs w:val="24"/>
                <w:lang w:val="ru-RU"/>
              </w:rPr>
            </w:pPr>
            <w:r w:rsidRPr="002563DA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  <w:tr w:rsidR="002563DA" w:rsidRPr="002563DA" w:rsidTr="0085091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105. 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 w:rsidP="002563DA">
            <w:pPr>
              <w:tabs>
                <w:tab w:val="left" w:pos="576"/>
              </w:tabs>
              <w:autoSpaceDE w:val="0"/>
              <w:autoSpaceDN w:val="0"/>
              <w:spacing w:before="98" w:after="0" w:line="262" w:lineRule="auto"/>
              <w:ind w:right="57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Русская народная сказка </w:t>
            </w:r>
            <w:r w:rsidRPr="00217677">
              <w:rPr>
                <w:lang w:val="ru-RU"/>
              </w:rPr>
              <w:tab/>
            </w:r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"Петух и собака".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3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563DA" w:rsidRDefault="002563DA" w:rsidP="002563DA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sz w:val="24"/>
                <w:szCs w:val="24"/>
                <w:lang w:val="ru-RU"/>
              </w:rPr>
            </w:pPr>
            <w:r w:rsidRPr="002563DA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  <w:tr w:rsidR="002563DA" w:rsidRPr="002563DA" w:rsidTr="0085091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106.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 w:rsidP="002563DA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Произведения К. Ушинского и Л. Толстого.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3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563DA" w:rsidRDefault="002563DA" w:rsidP="002563DA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sz w:val="24"/>
                <w:szCs w:val="24"/>
                <w:lang w:val="ru-RU"/>
              </w:rPr>
            </w:pPr>
            <w:r w:rsidRPr="002563DA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  <w:tr w:rsidR="002563DA" w:rsidRPr="002563DA" w:rsidTr="0085091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107.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 w:rsidP="002563DA">
            <w:pPr>
              <w:autoSpaceDE w:val="0"/>
              <w:autoSpaceDN w:val="0"/>
              <w:spacing w:before="98" w:after="0" w:line="271" w:lineRule="auto"/>
              <w:ind w:left="139" w:right="288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Обобщение по разделу. </w:t>
            </w:r>
            <w:r w:rsidRPr="00217677">
              <w:rPr>
                <w:lang w:val="ru-RU"/>
              </w:rPr>
              <w:br/>
            </w:r>
            <w:proofErr w:type="spellStart"/>
            <w:proofErr w:type="gramStart"/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Вн.чтение</w:t>
            </w:r>
            <w:proofErr w:type="spellEnd"/>
            <w:proofErr w:type="gramEnd"/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 Сказки, загадки, небылицы.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3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563DA" w:rsidRDefault="002563DA" w:rsidP="002563DA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sz w:val="24"/>
                <w:szCs w:val="24"/>
                <w:lang w:val="ru-RU"/>
              </w:rPr>
            </w:pPr>
            <w:r w:rsidRPr="002563DA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  <w:tr w:rsidR="002563DA" w:rsidRPr="002563DA" w:rsidTr="0085091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108. 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 w:rsidP="002563DA">
            <w:pPr>
              <w:autoSpaceDE w:val="0"/>
              <w:autoSpaceDN w:val="0"/>
              <w:spacing w:before="98" w:after="0" w:line="271" w:lineRule="auto"/>
              <w:ind w:left="156" w:right="144" w:hanging="156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Лирические стихотворения </w:t>
            </w:r>
            <w:proofErr w:type="spellStart"/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А.Майкова</w:t>
            </w:r>
            <w:proofErr w:type="spellEnd"/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, А. Плещеева, Т. Белозерова, С. Маршака.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3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563DA" w:rsidRDefault="002563DA" w:rsidP="002563DA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sz w:val="24"/>
                <w:szCs w:val="24"/>
                <w:lang w:val="ru-RU"/>
              </w:rPr>
            </w:pPr>
            <w:r w:rsidRPr="002563DA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  <w:tr w:rsidR="002563DA" w:rsidRPr="002563DA" w:rsidTr="0085091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109.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Литературная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загадка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3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563DA" w:rsidRDefault="002563DA" w:rsidP="002563DA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sz w:val="24"/>
                <w:szCs w:val="24"/>
                <w:lang w:val="ru-RU"/>
              </w:rPr>
            </w:pPr>
            <w:r w:rsidRPr="002563DA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  <w:tr w:rsidR="002563DA" w:rsidRPr="002563DA" w:rsidTr="00850917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110.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Проект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Составляем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сборник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загадок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."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3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563DA" w:rsidRDefault="002563DA" w:rsidP="002563DA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sz w:val="24"/>
                <w:szCs w:val="24"/>
                <w:lang w:val="ru-RU"/>
              </w:rPr>
            </w:pPr>
            <w:r w:rsidRPr="002563DA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  <w:tr w:rsidR="002563DA" w:rsidRPr="002563DA" w:rsidTr="00850917">
        <w:trPr>
          <w:trHeight w:hRule="exact" w:val="11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111.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 w:rsidP="002563DA">
            <w:pPr>
              <w:tabs>
                <w:tab w:val="left" w:pos="576"/>
              </w:tabs>
              <w:autoSpaceDE w:val="0"/>
              <w:autoSpaceDN w:val="0"/>
              <w:spacing w:before="98" w:after="0" w:line="262" w:lineRule="auto"/>
              <w:ind w:right="14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Стихотворение </w:t>
            </w:r>
            <w:r w:rsidRPr="00217677">
              <w:rPr>
                <w:lang w:val="ru-RU"/>
              </w:rPr>
              <w:br/>
            </w:r>
            <w:r w:rsidRPr="00217677">
              <w:rPr>
                <w:lang w:val="ru-RU"/>
              </w:rPr>
              <w:tab/>
            </w:r>
            <w:proofErr w:type="spellStart"/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И.Токмаковой</w:t>
            </w:r>
            <w:proofErr w:type="spellEnd"/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Е.Трутневой</w:t>
            </w:r>
            <w:proofErr w:type="spellEnd"/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3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563DA" w:rsidRDefault="002563DA" w:rsidP="002563DA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sz w:val="24"/>
                <w:szCs w:val="24"/>
                <w:lang w:val="ru-RU"/>
              </w:rPr>
            </w:pPr>
            <w:r w:rsidRPr="002563DA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  <w:tr w:rsidR="002563DA" w:rsidRPr="002563DA" w:rsidTr="00850917">
        <w:trPr>
          <w:trHeight w:hRule="exact" w:val="1429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112.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 w:rsidP="002563DA">
            <w:pPr>
              <w:autoSpaceDE w:val="0"/>
              <w:autoSpaceDN w:val="0"/>
              <w:spacing w:before="98" w:after="0" w:line="271" w:lineRule="auto"/>
              <w:ind w:left="139" w:right="576" w:hanging="12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Обобщение  по</w:t>
            </w:r>
            <w:proofErr w:type="gramEnd"/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разделу. </w:t>
            </w:r>
            <w:proofErr w:type="spellStart"/>
            <w:proofErr w:type="gramStart"/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Вн.чтение</w:t>
            </w:r>
            <w:proofErr w:type="spellEnd"/>
            <w:proofErr w:type="gramEnd"/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. Стихи </w:t>
            </w:r>
            <w:r w:rsidRPr="00217677">
              <w:rPr>
                <w:lang w:val="ru-RU"/>
              </w:rPr>
              <w:br/>
            </w:r>
            <w:proofErr w:type="spellStart"/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И.Токмаковой</w:t>
            </w:r>
            <w:proofErr w:type="spellEnd"/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3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563DA" w:rsidRDefault="002563DA" w:rsidP="002563DA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sz w:val="24"/>
                <w:szCs w:val="24"/>
                <w:lang w:val="ru-RU"/>
              </w:rPr>
            </w:pPr>
            <w:r w:rsidRPr="002563DA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  <w:tr w:rsidR="002563DA" w:rsidRPr="002563DA" w:rsidTr="0085091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113.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 w:rsidP="002563DA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Веселые стихи для детей И. </w:t>
            </w:r>
            <w:proofErr w:type="spellStart"/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Токмаковой</w:t>
            </w:r>
            <w:proofErr w:type="spellEnd"/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3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563DA" w:rsidRDefault="002563DA" w:rsidP="002563DA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sz w:val="24"/>
                <w:szCs w:val="24"/>
                <w:lang w:val="ru-RU"/>
              </w:rPr>
            </w:pPr>
            <w:r w:rsidRPr="002563DA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  <w:tr w:rsidR="002563DA" w:rsidRPr="002563DA" w:rsidTr="00850917">
        <w:trPr>
          <w:trHeight w:hRule="exact" w:val="114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114.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 w:rsidP="002563DA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Юмористические рассказы для детей Я. Тайца, </w:t>
            </w:r>
            <w:r w:rsidRPr="00217677">
              <w:rPr>
                <w:lang w:val="ru-RU"/>
              </w:rPr>
              <w:br/>
            </w:r>
            <w:proofErr w:type="spellStart"/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Н.Артюховой</w:t>
            </w:r>
            <w:proofErr w:type="spellEnd"/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3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563DA" w:rsidRDefault="002563DA" w:rsidP="002563DA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sz w:val="24"/>
                <w:szCs w:val="24"/>
                <w:lang w:val="ru-RU"/>
              </w:rPr>
            </w:pPr>
            <w:r w:rsidRPr="002563DA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  <w:tr w:rsidR="002563DA" w:rsidRPr="002563DA" w:rsidTr="00850917">
        <w:trPr>
          <w:trHeight w:hRule="exact" w:val="14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115. 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 w:rsidP="002563DA">
            <w:pPr>
              <w:autoSpaceDE w:val="0"/>
              <w:autoSpaceDN w:val="0"/>
              <w:spacing w:before="98" w:after="0" w:line="271" w:lineRule="auto"/>
              <w:ind w:left="156" w:right="144" w:hanging="156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Веселые стихи для детей  К. Чуковского, О. Григорьева, И. Пивоварова, Т. Собакина.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3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563DA" w:rsidRDefault="002563DA" w:rsidP="002563DA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sz w:val="24"/>
                <w:szCs w:val="24"/>
                <w:lang w:val="ru-RU"/>
              </w:rPr>
            </w:pPr>
            <w:r w:rsidRPr="002563DA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  <w:tr w:rsidR="002563DA" w:rsidRPr="002563DA" w:rsidTr="0085091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116. 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 w:rsidP="002563DA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  <w:ind w:right="144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Юмористические рассказы </w:t>
            </w:r>
            <w:r w:rsidRPr="00217677">
              <w:rPr>
                <w:lang w:val="ru-RU"/>
              </w:rPr>
              <w:tab/>
            </w:r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для детей М. </w:t>
            </w:r>
            <w:proofErr w:type="spellStart"/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Пляцковского</w:t>
            </w:r>
            <w:proofErr w:type="spellEnd"/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3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563DA" w:rsidRDefault="002563DA" w:rsidP="002563DA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sz w:val="24"/>
                <w:szCs w:val="24"/>
                <w:lang w:val="ru-RU"/>
              </w:rPr>
            </w:pPr>
            <w:r w:rsidRPr="002563DA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  <w:tr w:rsidR="002563DA" w:rsidRPr="002563DA" w:rsidTr="00850917">
        <w:trPr>
          <w:trHeight w:hRule="exact" w:val="15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117.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 w:rsidP="002563DA">
            <w:pPr>
              <w:autoSpaceDE w:val="0"/>
              <w:autoSpaceDN w:val="0"/>
              <w:spacing w:before="98" w:after="0" w:line="230" w:lineRule="auto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Стихотворения  Е.</w:t>
            </w:r>
            <w:proofErr w:type="gramEnd"/>
          </w:p>
          <w:p w:rsidR="002563DA" w:rsidRPr="00217677" w:rsidRDefault="002563DA" w:rsidP="002563DA">
            <w:pPr>
              <w:autoSpaceDE w:val="0"/>
              <w:autoSpaceDN w:val="0"/>
              <w:spacing w:before="70" w:after="0" w:line="230" w:lineRule="auto"/>
              <w:ind w:left="72"/>
              <w:rPr>
                <w:lang w:val="ru-RU"/>
              </w:rPr>
            </w:pPr>
            <w:proofErr w:type="gramStart"/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Благининой ,</w:t>
            </w:r>
            <w:proofErr w:type="gramEnd"/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В. Орлова, С.</w:t>
            </w:r>
          </w:p>
          <w:p w:rsidR="002563DA" w:rsidRPr="00217677" w:rsidRDefault="002563DA" w:rsidP="002563DA">
            <w:pPr>
              <w:autoSpaceDE w:val="0"/>
              <w:autoSpaceDN w:val="0"/>
              <w:spacing w:before="70" w:after="0" w:line="262" w:lineRule="auto"/>
              <w:ind w:left="72" w:right="1008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Михалкова, Р. </w:t>
            </w:r>
            <w:proofErr w:type="spellStart"/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Сефа</w:t>
            </w:r>
            <w:proofErr w:type="spellEnd"/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В.Берестова</w:t>
            </w:r>
            <w:proofErr w:type="spellEnd"/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3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563DA" w:rsidRDefault="002563DA" w:rsidP="002563DA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sz w:val="24"/>
                <w:szCs w:val="24"/>
                <w:lang w:val="ru-RU"/>
              </w:rPr>
            </w:pPr>
            <w:r w:rsidRPr="002563DA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  <w:tr w:rsidR="002563DA" w:rsidRPr="002563DA" w:rsidTr="00850917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 xml:space="preserve">118. 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 w:rsidP="002563DA">
            <w:pPr>
              <w:autoSpaceDE w:val="0"/>
              <w:autoSpaceDN w:val="0"/>
              <w:spacing w:before="98" w:after="0" w:line="230" w:lineRule="auto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Стихотворения  Е.</w:t>
            </w:r>
            <w:proofErr w:type="gramEnd"/>
          </w:p>
          <w:p w:rsidR="002563DA" w:rsidRPr="00217677" w:rsidRDefault="002563DA" w:rsidP="002563DA">
            <w:pPr>
              <w:autoSpaceDE w:val="0"/>
              <w:autoSpaceDN w:val="0"/>
              <w:spacing w:before="72" w:after="0" w:line="230" w:lineRule="auto"/>
              <w:ind w:left="72"/>
              <w:rPr>
                <w:lang w:val="ru-RU"/>
              </w:rPr>
            </w:pPr>
            <w:proofErr w:type="gramStart"/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Благининой ,</w:t>
            </w:r>
            <w:proofErr w:type="gramEnd"/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В. Орлова, С.</w:t>
            </w:r>
          </w:p>
          <w:p w:rsidR="002563DA" w:rsidRPr="00217677" w:rsidRDefault="002563DA" w:rsidP="002563DA">
            <w:pPr>
              <w:autoSpaceDE w:val="0"/>
              <w:autoSpaceDN w:val="0"/>
              <w:spacing w:before="70" w:after="0" w:line="262" w:lineRule="auto"/>
              <w:ind w:left="72" w:right="1008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Михалкова, Р. </w:t>
            </w:r>
            <w:proofErr w:type="spellStart"/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Сефа</w:t>
            </w:r>
            <w:proofErr w:type="spellEnd"/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В.Берестова</w:t>
            </w:r>
            <w:proofErr w:type="spellEnd"/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3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563DA" w:rsidRDefault="002563DA" w:rsidP="002563DA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sz w:val="24"/>
                <w:szCs w:val="24"/>
                <w:lang w:val="ru-RU"/>
              </w:rPr>
            </w:pPr>
            <w:r w:rsidRPr="002563DA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  <w:tr w:rsidR="002563DA" w:rsidRPr="002563DA" w:rsidTr="00850917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119.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 w:rsidP="002563DA">
            <w:pPr>
              <w:autoSpaceDE w:val="0"/>
              <w:autoSpaceDN w:val="0"/>
              <w:spacing w:before="98" w:after="0" w:line="230" w:lineRule="auto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Стихотворения  Е.</w:t>
            </w:r>
            <w:proofErr w:type="gramEnd"/>
          </w:p>
          <w:p w:rsidR="002563DA" w:rsidRPr="00217677" w:rsidRDefault="002563DA" w:rsidP="002563DA">
            <w:pPr>
              <w:autoSpaceDE w:val="0"/>
              <w:autoSpaceDN w:val="0"/>
              <w:spacing w:before="70" w:after="0" w:line="230" w:lineRule="auto"/>
              <w:ind w:left="72"/>
              <w:rPr>
                <w:lang w:val="ru-RU"/>
              </w:rPr>
            </w:pPr>
            <w:proofErr w:type="gramStart"/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Благининой ,</w:t>
            </w:r>
            <w:proofErr w:type="gramEnd"/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В. Орлова, С.</w:t>
            </w:r>
          </w:p>
          <w:p w:rsidR="002563DA" w:rsidRPr="00217677" w:rsidRDefault="002563DA" w:rsidP="002563DA">
            <w:pPr>
              <w:autoSpaceDE w:val="0"/>
              <w:autoSpaceDN w:val="0"/>
              <w:spacing w:before="70" w:after="0" w:line="262" w:lineRule="auto"/>
              <w:ind w:left="72" w:right="1008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Михалкова, Р. </w:t>
            </w:r>
            <w:proofErr w:type="spellStart"/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Сефа</w:t>
            </w:r>
            <w:proofErr w:type="spellEnd"/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В.Берестова</w:t>
            </w:r>
            <w:proofErr w:type="spellEnd"/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3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563DA" w:rsidRDefault="002563DA" w:rsidP="002563DA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sz w:val="24"/>
                <w:szCs w:val="24"/>
                <w:lang w:val="ru-RU"/>
              </w:rPr>
            </w:pPr>
            <w:r w:rsidRPr="002563DA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  <w:tr w:rsidR="002563DA" w:rsidRPr="002563DA" w:rsidTr="0085091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120.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страницам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любимых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книг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3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563DA" w:rsidRDefault="002563DA" w:rsidP="002563DA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sz w:val="24"/>
                <w:szCs w:val="24"/>
                <w:lang w:val="ru-RU"/>
              </w:rPr>
            </w:pPr>
            <w:r w:rsidRPr="002563DA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  <w:tr w:rsidR="002563DA" w:rsidRPr="002563DA" w:rsidTr="0085091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121.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62" w:lineRule="auto"/>
              <w:ind w:left="72" w:right="144"/>
            </w:pPr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Обобщение по разделу. </w:t>
            </w:r>
            <w:proofErr w:type="spellStart"/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Вн</w:t>
            </w:r>
            <w:proofErr w:type="spellEnd"/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. чтение.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Стихи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С.Михалкова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3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563DA" w:rsidRDefault="002563DA" w:rsidP="002563DA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sz w:val="24"/>
                <w:szCs w:val="24"/>
                <w:lang w:val="ru-RU"/>
              </w:rPr>
            </w:pPr>
            <w:r w:rsidRPr="002563DA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  <w:tr w:rsidR="002563DA" w:rsidRPr="002563DA" w:rsidTr="0085091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122.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71" w:lineRule="auto"/>
              <w:ind w:left="72" w:right="144"/>
            </w:pPr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Стихотворения о животных. С. Михалков, Р. </w:t>
            </w:r>
            <w:proofErr w:type="spellStart"/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Сефа</w:t>
            </w:r>
            <w:proofErr w:type="spellEnd"/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, И. </w:t>
            </w:r>
            <w:r w:rsidRPr="00217677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Токмаковой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3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563DA" w:rsidRDefault="002563DA" w:rsidP="002563DA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sz w:val="24"/>
                <w:szCs w:val="24"/>
                <w:lang w:val="ru-RU"/>
              </w:rPr>
            </w:pPr>
            <w:r w:rsidRPr="002563DA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  <w:tr w:rsidR="002563DA" w:rsidRPr="002563DA" w:rsidTr="0085091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123.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Рассказы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В.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Осеевой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3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563DA" w:rsidRDefault="002563DA" w:rsidP="002563DA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sz w:val="24"/>
                <w:szCs w:val="24"/>
                <w:lang w:val="ru-RU"/>
              </w:rPr>
            </w:pPr>
            <w:r w:rsidRPr="002563DA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  <w:tr w:rsidR="002563DA" w:rsidRPr="002563DA" w:rsidTr="00850917">
        <w:trPr>
          <w:trHeight w:hRule="exact" w:val="108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124. 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 w:rsidP="002563DA">
            <w:pPr>
              <w:autoSpaceDE w:val="0"/>
              <w:autoSpaceDN w:val="0"/>
              <w:spacing w:before="98" w:after="0" w:line="230" w:lineRule="auto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Итоговая комплексная </w:t>
            </w:r>
            <w:r w:rsidRPr="00217677">
              <w:rPr>
                <w:lang w:val="ru-RU"/>
              </w:rPr>
              <w:tab/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работа.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63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563DA" w:rsidRDefault="002563DA" w:rsidP="002563DA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sz w:val="24"/>
                <w:szCs w:val="24"/>
                <w:lang w:val="ru-RU"/>
              </w:rPr>
            </w:pPr>
            <w:r w:rsidRPr="002563DA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  <w:tr w:rsidR="002563DA" w:rsidRPr="002563DA" w:rsidTr="00850917">
        <w:trPr>
          <w:trHeight w:hRule="exact" w:val="71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125.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tabs>
                <w:tab w:val="left" w:pos="576"/>
              </w:tabs>
              <w:autoSpaceDE w:val="0"/>
              <w:autoSpaceDN w:val="0"/>
              <w:spacing w:before="98" w:after="0" w:line="262" w:lineRule="auto"/>
              <w:ind w:left="139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Промежуточная 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 </w:t>
            </w:r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аттестация.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3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563DA" w:rsidRDefault="002563DA" w:rsidP="002563DA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sz w:val="24"/>
                <w:szCs w:val="24"/>
                <w:lang w:val="ru-RU"/>
              </w:rPr>
            </w:pPr>
            <w:r w:rsidRPr="002563DA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  <w:tr w:rsidR="002563DA" w:rsidRPr="002563DA" w:rsidTr="00850917">
        <w:trPr>
          <w:trHeight w:hRule="exact" w:val="85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126.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 w:rsidP="002563DA">
            <w:pPr>
              <w:tabs>
                <w:tab w:val="left" w:pos="576"/>
              </w:tabs>
              <w:autoSpaceDE w:val="0"/>
              <w:autoSpaceDN w:val="0"/>
              <w:spacing w:before="98" w:after="0" w:line="262" w:lineRule="auto"/>
              <w:ind w:right="576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Стихи о животных Г. </w:t>
            </w:r>
            <w:r>
              <w:rPr>
                <w:lang w:val="ru-RU"/>
              </w:rPr>
              <w:br/>
            </w:r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Сапгира, И. </w:t>
            </w:r>
            <w:proofErr w:type="spellStart"/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Токмаковой</w:t>
            </w:r>
            <w:proofErr w:type="spellEnd"/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3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563DA" w:rsidRDefault="002563DA" w:rsidP="002563DA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sz w:val="24"/>
                <w:szCs w:val="24"/>
                <w:lang w:val="ru-RU"/>
              </w:rPr>
            </w:pPr>
            <w:r w:rsidRPr="002563DA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  <w:tr w:rsidR="002563DA" w:rsidRPr="002563DA" w:rsidTr="0085091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127.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 w:rsidP="002563DA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Сказки - </w:t>
            </w:r>
            <w:proofErr w:type="spellStart"/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несказки</w:t>
            </w:r>
            <w:proofErr w:type="spellEnd"/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Д. Хармса, В. </w:t>
            </w:r>
            <w:proofErr w:type="spellStart"/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Берестова</w:t>
            </w:r>
            <w:proofErr w:type="spellEnd"/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, Н. Сладкова.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3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563DA" w:rsidRDefault="002563DA" w:rsidP="002563DA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sz w:val="24"/>
                <w:szCs w:val="24"/>
                <w:lang w:val="ru-RU"/>
              </w:rPr>
            </w:pPr>
            <w:r w:rsidRPr="002563DA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  <w:tr w:rsidR="002563DA" w:rsidRPr="002563DA" w:rsidTr="00850917">
        <w:trPr>
          <w:trHeight w:hRule="exact" w:val="101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 xml:space="preserve">128. 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 w:rsidP="002563DA">
            <w:pPr>
              <w:autoSpaceDE w:val="0"/>
              <w:autoSpaceDN w:val="0"/>
              <w:spacing w:before="98" w:after="0" w:line="271" w:lineRule="auto"/>
              <w:ind w:left="139" w:right="720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Обобщение по разделу. </w:t>
            </w:r>
            <w:proofErr w:type="spellStart"/>
            <w:proofErr w:type="gramStart"/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Вн.чтение</w:t>
            </w:r>
            <w:proofErr w:type="spellEnd"/>
            <w:proofErr w:type="gramEnd"/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 Рассказы В. Осеевой.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63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563DA" w:rsidRDefault="002563DA" w:rsidP="002563DA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sz w:val="24"/>
                <w:szCs w:val="24"/>
                <w:lang w:val="ru-RU"/>
              </w:rPr>
            </w:pPr>
            <w:r w:rsidRPr="002563DA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Электронное приложение к учебнику "Литературное чтение " 1 класс</w:t>
            </w:r>
          </w:p>
        </w:tc>
      </w:tr>
      <w:tr w:rsidR="002563DA" w:rsidTr="002563DA">
        <w:trPr>
          <w:trHeight w:hRule="exact" w:val="808"/>
        </w:trPr>
        <w:tc>
          <w:tcPr>
            <w:tcW w:w="3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Pr="00217677" w:rsidRDefault="002563DA" w:rsidP="002563DA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21767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9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63DA" w:rsidRDefault="002563DA" w:rsidP="002563DA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</w:tr>
    </w:tbl>
    <w:p w:rsidR="005E4252" w:rsidRDefault="005E4252">
      <w:pPr>
        <w:autoSpaceDE w:val="0"/>
        <w:autoSpaceDN w:val="0"/>
        <w:spacing w:after="0" w:line="14" w:lineRule="exact"/>
      </w:pPr>
    </w:p>
    <w:p w:rsidR="005E4252" w:rsidRDefault="005E4252">
      <w:pPr>
        <w:sectPr w:rsidR="005E4252" w:rsidSect="002563DA">
          <w:pgSz w:w="16840" w:h="11900" w:orient="landscape"/>
          <w:pgMar w:top="650" w:right="1440" w:bottom="666" w:left="284" w:header="720" w:footer="720" w:gutter="0"/>
          <w:cols w:space="720" w:equalWidth="0">
            <w:col w:w="10584" w:space="0"/>
          </w:cols>
          <w:docGrid w:linePitch="360"/>
        </w:sectPr>
      </w:pPr>
    </w:p>
    <w:p w:rsidR="005E4252" w:rsidRDefault="005E4252">
      <w:pPr>
        <w:autoSpaceDE w:val="0"/>
        <w:autoSpaceDN w:val="0"/>
        <w:spacing w:after="78" w:line="220" w:lineRule="exact"/>
      </w:pPr>
    </w:p>
    <w:p w:rsidR="005E4252" w:rsidRDefault="00217677">
      <w:pPr>
        <w:autoSpaceDE w:val="0"/>
        <w:autoSpaceDN w:val="0"/>
        <w:spacing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УЧЕБНО-МЕТОДИЧЕСКОЕ ОБЕСПЕЧЕНИЕ ОБРАЗОВАТЕЛЬНОГО ПРОЦЕССА </w:t>
      </w:r>
    </w:p>
    <w:p w:rsidR="005E4252" w:rsidRDefault="00217677">
      <w:pPr>
        <w:autoSpaceDE w:val="0"/>
        <w:autoSpaceDN w:val="0"/>
        <w:spacing w:before="346"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>ОБЯЗАТЕЛЬНЫЕ УЧЕБНЫЕ МАТЕРИАЛЫ ДЛЯ УЧЕНИКА</w:t>
      </w:r>
    </w:p>
    <w:p w:rsidR="005E4252" w:rsidRPr="00217677" w:rsidRDefault="00217677">
      <w:pPr>
        <w:autoSpaceDE w:val="0"/>
        <w:autoSpaceDN w:val="0"/>
        <w:spacing w:before="166" w:after="0" w:line="262" w:lineRule="auto"/>
        <w:ind w:right="864"/>
        <w:rPr>
          <w:lang w:val="ru-RU"/>
        </w:rPr>
      </w:pP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Климанова Л.Ф., Горецкий В.Г., Голованова М.В. и другие, Литературное чтение (в 2 частях). Учебник. 1класс. Акционерное общество «Издательство «Просвещение»;</w:t>
      </w:r>
    </w:p>
    <w:p w:rsidR="005E4252" w:rsidRPr="00217677" w:rsidRDefault="00217677">
      <w:pPr>
        <w:autoSpaceDE w:val="0"/>
        <w:autoSpaceDN w:val="0"/>
        <w:spacing w:before="262" w:after="0" w:line="230" w:lineRule="auto"/>
        <w:rPr>
          <w:lang w:val="ru-RU"/>
        </w:rPr>
      </w:pPr>
      <w:r w:rsidRPr="00217677">
        <w:rPr>
          <w:rFonts w:ascii="Times New Roman" w:eastAsia="Times New Roman" w:hAnsi="Times New Roman"/>
          <w:b/>
          <w:color w:val="000000"/>
          <w:sz w:val="24"/>
          <w:lang w:val="ru-RU"/>
        </w:rPr>
        <w:t>МЕТОДИЧЕСКИЕ МАТЕРИАЛЫ ДЛЯ УЧИТЕЛЯ</w:t>
      </w:r>
    </w:p>
    <w:p w:rsidR="005E4252" w:rsidRPr="00217677" w:rsidRDefault="00217677">
      <w:pPr>
        <w:autoSpaceDE w:val="0"/>
        <w:autoSpaceDN w:val="0"/>
        <w:spacing w:before="166" w:after="0" w:line="230" w:lineRule="auto"/>
        <w:rPr>
          <w:lang w:val="ru-RU"/>
        </w:rPr>
      </w:pP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 xml:space="preserve">1. Горецкий В. Г, Кирюшкин В. </w:t>
      </w:r>
      <w:proofErr w:type="spellStart"/>
      <w:proofErr w:type="gramStart"/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А.,Виноградская</w:t>
      </w:r>
      <w:proofErr w:type="spellEnd"/>
      <w:proofErr w:type="gramEnd"/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 xml:space="preserve"> Л. А., </w:t>
      </w:r>
      <w:proofErr w:type="spellStart"/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Бойкина</w:t>
      </w:r>
      <w:proofErr w:type="spellEnd"/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 xml:space="preserve"> М. В. Азбука. Просвещение -2011г.</w:t>
      </w:r>
    </w:p>
    <w:p w:rsidR="005E4252" w:rsidRPr="00217677" w:rsidRDefault="00217677">
      <w:pPr>
        <w:autoSpaceDE w:val="0"/>
        <w:autoSpaceDN w:val="0"/>
        <w:spacing w:before="70" w:after="0" w:line="271" w:lineRule="auto"/>
        <w:rPr>
          <w:lang w:val="ru-RU"/>
        </w:rPr>
      </w:pP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 xml:space="preserve">2. Горецкий В. Г. и др. Литературное чтение. Рабочие программы. 1-4 классы. 2011 г </w:t>
      </w:r>
      <w:r w:rsidRPr="00217677">
        <w:rPr>
          <w:lang w:val="ru-RU"/>
        </w:rPr>
        <w:br/>
      </w: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 xml:space="preserve">3. </w:t>
      </w:r>
      <w:proofErr w:type="spellStart"/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Жиренко</w:t>
      </w:r>
      <w:proofErr w:type="spellEnd"/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 xml:space="preserve"> О.Е., Обухова Л.А. Поурочные разработки по обучению грамоте: чтение и письмо. 1класс– Москва «ВАКО», 2012 г.</w:t>
      </w:r>
    </w:p>
    <w:p w:rsidR="005E4252" w:rsidRPr="00217677" w:rsidRDefault="00217677">
      <w:pPr>
        <w:autoSpaceDE w:val="0"/>
        <w:autoSpaceDN w:val="0"/>
        <w:spacing w:before="72" w:after="0" w:line="262" w:lineRule="auto"/>
        <w:ind w:right="1152"/>
        <w:rPr>
          <w:lang w:val="ru-RU"/>
        </w:rPr>
      </w:pP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 xml:space="preserve">4. </w:t>
      </w:r>
      <w:proofErr w:type="spellStart"/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Е.В.Менькова</w:t>
      </w:r>
      <w:proofErr w:type="spellEnd"/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 xml:space="preserve"> Обучение грамоте 1 класс </w:t>
      </w:r>
      <w:proofErr w:type="gramStart"/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( 2</w:t>
      </w:r>
      <w:proofErr w:type="gramEnd"/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 xml:space="preserve"> части). Интегрированные уроки по учебнику </w:t>
      </w:r>
      <w:proofErr w:type="spellStart"/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В.Г.Горецкого</w:t>
      </w:r>
      <w:proofErr w:type="spellEnd"/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 xml:space="preserve"> «Русская азбука» и рабочим прописям – Волгоград, 2002.</w:t>
      </w:r>
    </w:p>
    <w:p w:rsidR="005E4252" w:rsidRPr="00217677" w:rsidRDefault="00217677">
      <w:pPr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 xml:space="preserve">5. О. </w:t>
      </w:r>
      <w:proofErr w:type="spellStart"/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Узорова</w:t>
      </w:r>
      <w:proofErr w:type="spellEnd"/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 xml:space="preserve">, Е. Нефедова. Короткие интересные рассказы. Обучение детей чтению.1-2 классы –Москва </w:t>
      </w:r>
      <w:proofErr w:type="spellStart"/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АСТ.Астрель</w:t>
      </w:r>
      <w:proofErr w:type="spellEnd"/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, 2007</w:t>
      </w:r>
    </w:p>
    <w:p w:rsidR="005E4252" w:rsidRPr="00217677" w:rsidRDefault="00217677">
      <w:pPr>
        <w:autoSpaceDE w:val="0"/>
        <w:autoSpaceDN w:val="0"/>
        <w:spacing w:before="262" w:after="0" w:line="230" w:lineRule="auto"/>
        <w:rPr>
          <w:lang w:val="ru-RU"/>
        </w:rPr>
      </w:pPr>
      <w:r w:rsidRPr="00217677">
        <w:rPr>
          <w:rFonts w:ascii="Times New Roman" w:eastAsia="Times New Roman" w:hAnsi="Times New Roman"/>
          <w:b/>
          <w:color w:val="000000"/>
          <w:sz w:val="24"/>
          <w:lang w:val="ru-RU"/>
        </w:rPr>
        <w:t>ЦИФРОВЫЕ ОБРАЗОВАТЕЛЬНЫЕ РЕСУРСЫ И РЕСУРСЫ СЕТИ ИНТЕРНЕТ</w:t>
      </w:r>
    </w:p>
    <w:p w:rsidR="005E4252" w:rsidRPr="00217677" w:rsidRDefault="00217677" w:rsidP="00615E81">
      <w:pPr>
        <w:autoSpaceDE w:val="0"/>
        <w:autoSpaceDN w:val="0"/>
        <w:spacing w:before="166" w:after="0" w:line="286" w:lineRule="auto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</w:rPr>
        <w:t>https</w:t>
      </w: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chudo</w:t>
      </w:r>
      <w:proofErr w:type="spellEnd"/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udo</w:t>
      </w: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info</w:t>
      </w: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217677">
        <w:rPr>
          <w:lang w:val="ru-RU"/>
        </w:rPr>
        <w:br/>
      </w: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 xml:space="preserve">Российская онлайн-платформа учи </w:t>
      </w:r>
      <w:proofErr w:type="spellStart"/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ру</w:t>
      </w:r>
      <w:proofErr w:type="spellEnd"/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uchi</w:t>
      </w:r>
      <w:proofErr w:type="spellEnd"/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 xml:space="preserve">/ </w:t>
      </w:r>
      <w:r w:rsidRPr="00217677">
        <w:rPr>
          <w:lang w:val="ru-RU"/>
        </w:rPr>
        <w:br/>
      </w: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 xml:space="preserve">Издательства «Просвещение» 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prosv</w:t>
      </w:r>
      <w:proofErr w:type="spellEnd"/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 xml:space="preserve"> (раздел «Школа России 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schoolrussia</w:t>
      </w:r>
      <w:proofErr w:type="spellEnd"/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 xml:space="preserve">) Федерация Интернет-образования, сетевое </w:t>
      </w:r>
      <w:r w:rsidRPr="00217677">
        <w:rPr>
          <w:lang w:val="ru-RU"/>
        </w:rPr>
        <w:br/>
      </w: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 xml:space="preserve">объединение методистов 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som</w:t>
      </w:r>
      <w:proofErr w:type="spellEnd"/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fio</w:t>
      </w:r>
      <w:proofErr w:type="spellEnd"/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 xml:space="preserve"> Российская версия международного проекта Сеть творческих учителей </w:t>
      </w:r>
      <w:r>
        <w:rPr>
          <w:rFonts w:ascii="Times New Roman" w:eastAsia="Times New Roman" w:hAnsi="Times New Roman"/>
          <w:color w:val="000000"/>
          <w:sz w:val="24"/>
        </w:rPr>
        <w:t>it</w:t>
      </w: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n</w:t>
      </w: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 xml:space="preserve"> Российский </w:t>
      </w:r>
      <w:r w:rsidRPr="00217677">
        <w:rPr>
          <w:lang w:val="ru-RU"/>
        </w:rPr>
        <w:br/>
      </w: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 xml:space="preserve">общеобразовательный Портал 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school</w:t>
      </w: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edu</w:t>
      </w:r>
      <w:proofErr w:type="spellEnd"/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217677">
        <w:rPr>
          <w:lang w:val="ru-RU"/>
        </w:rPr>
        <w:br/>
      </w: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 xml:space="preserve">Единая коллекция цифровых образовательных ресурсов 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school</w:t>
      </w: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collection</w:t>
      </w: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edu</w:t>
      </w:r>
      <w:proofErr w:type="spellEnd"/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 xml:space="preserve"> Российская электронная школа </w:t>
      </w:r>
      <w:r w:rsidRPr="00217677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resh</w:t>
      </w:r>
      <w:proofErr w:type="spellEnd"/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edu</w:t>
      </w:r>
      <w:proofErr w:type="spellEnd"/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 w:rsidR="00615E81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razvitierebenka</w:t>
      </w:r>
      <w:proofErr w:type="spellEnd"/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com</w:t>
      </w: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217677">
        <w:rPr>
          <w:lang w:val="ru-RU"/>
        </w:rPr>
        <w:br/>
      </w:r>
      <w:proofErr w:type="spellStart"/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Аудиоприложение</w:t>
      </w:r>
      <w:proofErr w:type="spellEnd"/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 xml:space="preserve"> к учебнику Климановой Л.Ф., Горецкого В.Г, </w:t>
      </w:r>
      <w:proofErr w:type="spellStart"/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Головановой</w:t>
      </w:r>
      <w:proofErr w:type="spellEnd"/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 xml:space="preserve"> М.В. Литературное чтение. 1класс. </w:t>
      </w:r>
    </w:p>
    <w:p w:rsidR="005E4252" w:rsidRPr="00217677" w:rsidRDefault="005E4252">
      <w:pPr>
        <w:rPr>
          <w:lang w:val="ru-RU"/>
        </w:rPr>
        <w:sectPr w:rsidR="005E4252" w:rsidRPr="00217677">
          <w:pgSz w:w="11900" w:h="16840"/>
          <w:pgMar w:top="298" w:right="648" w:bottom="1440" w:left="666" w:header="720" w:footer="720" w:gutter="0"/>
          <w:cols w:space="720" w:equalWidth="0">
            <w:col w:w="10586" w:space="0"/>
          </w:cols>
          <w:docGrid w:linePitch="360"/>
        </w:sectPr>
      </w:pPr>
    </w:p>
    <w:p w:rsidR="005E4252" w:rsidRPr="00217677" w:rsidRDefault="005E4252">
      <w:pPr>
        <w:autoSpaceDE w:val="0"/>
        <w:autoSpaceDN w:val="0"/>
        <w:spacing w:after="78" w:line="220" w:lineRule="exact"/>
        <w:rPr>
          <w:lang w:val="ru-RU"/>
        </w:rPr>
      </w:pPr>
    </w:p>
    <w:p w:rsidR="005E4252" w:rsidRPr="00217677" w:rsidRDefault="00217677">
      <w:pPr>
        <w:autoSpaceDE w:val="0"/>
        <w:autoSpaceDN w:val="0"/>
        <w:spacing w:after="0" w:line="230" w:lineRule="auto"/>
        <w:rPr>
          <w:lang w:val="ru-RU"/>
        </w:rPr>
      </w:pPr>
      <w:r w:rsidRPr="00217677">
        <w:rPr>
          <w:rFonts w:ascii="Times New Roman" w:eastAsia="Times New Roman" w:hAnsi="Times New Roman"/>
          <w:b/>
          <w:color w:val="000000"/>
          <w:sz w:val="24"/>
          <w:lang w:val="ru-RU"/>
        </w:rPr>
        <w:t>МАТЕРИАЛЬНО-ТЕХНИЧЕСКОЕ ОБЕСПЕЧЕНИЕ ОБРАЗОВАТЕЛЬНОГО ПРОЦЕССА</w:t>
      </w:r>
    </w:p>
    <w:p w:rsidR="005E4252" w:rsidRPr="00217677" w:rsidRDefault="00217677">
      <w:pPr>
        <w:autoSpaceDE w:val="0"/>
        <w:autoSpaceDN w:val="0"/>
        <w:spacing w:before="346" w:after="0" w:line="302" w:lineRule="auto"/>
        <w:ind w:right="4608"/>
        <w:rPr>
          <w:lang w:val="ru-RU"/>
        </w:rPr>
      </w:pPr>
      <w:r w:rsidRPr="00217677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УЧЕБНОЕ ОБОРУДОВАНИЕ </w:t>
      </w:r>
      <w:r w:rsidRPr="00217677">
        <w:rPr>
          <w:lang w:val="ru-RU"/>
        </w:rPr>
        <w:br/>
      </w: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Таблицы, презентации, видеоматериал, карточки, кубики</w:t>
      </w:r>
    </w:p>
    <w:p w:rsidR="005E4252" w:rsidRPr="00217677" w:rsidRDefault="00217677">
      <w:pPr>
        <w:autoSpaceDE w:val="0"/>
        <w:autoSpaceDN w:val="0"/>
        <w:spacing w:before="598" w:after="0" w:line="300" w:lineRule="auto"/>
        <w:ind w:right="720"/>
        <w:rPr>
          <w:lang w:val="ru-RU"/>
        </w:rPr>
      </w:pPr>
      <w:r w:rsidRPr="00217677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ОБОРУДОВАНИЕ ДЛЯ ПРОВЕДЕНИЯ ЛАБОРАТОРНЫХ, ПРАКТИЧЕСКИХ РАБОТ, ДЕМОНСТРАЦИЙ </w:t>
      </w:r>
      <w:r w:rsidRPr="00217677">
        <w:rPr>
          <w:lang w:val="ru-RU"/>
        </w:rPr>
        <w:br/>
      </w:r>
      <w:r w:rsidRPr="00217677">
        <w:rPr>
          <w:rFonts w:ascii="Times New Roman" w:eastAsia="Times New Roman" w:hAnsi="Times New Roman"/>
          <w:color w:val="000000"/>
          <w:sz w:val="24"/>
          <w:lang w:val="ru-RU"/>
        </w:rPr>
        <w:t>Ноутбук, телевизор .</w:t>
      </w:r>
    </w:p>
    <w:p w:rsidR="005E4252" w:rsidRPr="00217677" w:rsidRDefault="005E4252">
      <w:pPr>
        <w:rPr>
          <w:lang w:val="ru-RU"/>
        </w:rPr>
        <w:sectPr w:rsidR="005E4252" w:rsidRPr="00217677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217677" w:rsidRPr="00217677" w:rsidRDefault="00217677">
      <w:pPr>
        <w:rPr>
          <w:lang w:val="ru-RU"/>
        </w:rPr>
      </w:pPr>
    </w:p>
    <w:sectPr w:rsidR="00217677" w:rsidRPr="00217677" w:rsidSect="00034616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730"/>
    <w:rsid w:val="00034616"/>
    <w:rsid w:val="0006063C"/>
    <w:rsid w:val="0015074B"/>
    <w:rsid w:val="00217677"/>
    <w:rsid w:val="002563DA"/>
    <w:rsid w:val="0029639D"/>
    <w:rsid w:val="00326F90"/>
    <w:rsid w:val="005E4252"/>
    <w:rsid w:val="00615E81"/>
    <w:rsid w:val="006E2A22"/>
    <w:rsid w:val="008132E5"/>
    <w:rsid w:val="00AA1D8D"/>
    <w:rsid w:val="00B47730"/>
    <w:rsid w:val="00BD2D18"/>
    <w:rsid w:val="00CB0664"/>
    <w:rsid w:val="00D5350D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F1462B4"/>
  <w14:defaultImageDpi w14:val="300"/>
  <w15:docId w15:val="{033C720A-B4CA-4C1F-A158-AE3EB7D95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ADC9222-CDC3-49C8-B8FD-1E1BB4FDB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7530</Words>
  <Characters>42922</Characters>
  <Application>Microsoft Office Word</Application>
  <DocSecurity>0</DocSecurity>
  <Lines>357</Lines>
  <Paragraphs>100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50352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Ольга Носарева</cp:lastModifiedBy>
  <cp:revision>5</cp:revision>
  <dcterms:created xsi:type="dcterms:W3CDTF">2023-11-11T17:13:00Z</dcterms:created>
  <dcterms:modified xsi:type="dcterms:W3CDTF">2023-11-12T13:59:00Z</dcterms:modified>
  <cp:category/>
</cp:coreProperties>
</file>